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111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-LI-e-a</w:t>
        </w:r>
      </w:fldSimple>
      <w:r>
        <w:rPr>
          <w:b/>
          <w:i/>
          <w:noProof/>
          <w:sz w:val="28"/>
        </w:rPr>
        <w:tab/>
      </w:r>
      <w:fldSimple w:instr=" DOCPROPERTY  Tdoc#  \* MERGEFORMAT ">
        <w:r w:rsidR="00E13F3D" w:rsidRPr="00503AAD">
          <w:rPr>
            <w:b/>
            <w:i/>
            <w:noProof/>
            <w:sz w:val="28"/>
          </w:rPr>
          <w:t>s3i2200</w:t>
        </w:r>
      </w:fldSimple>
      <w:r w:rsidR="00503AAD" w:rsidRPr="00503AAD">
        <w:rPr>
          <w:b/>
          <w:i/>
          <w:noProof/>
          <w:sz w:val="28"/>
        </w:rPr>
        <w:t>49</w:t>
      </w:r>
    </w:p>
    <w:p w14:paraId="7CB45193" w14:textId="77777777" w:rsidR="001E41F3" w:rsidRDefault="0040253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24th Jan 2022</w:t>
        </w:r>
      </w:fldSimple>
      <w:r w:rsidR="00547111">
        <w:rPr>
          <w:b/>
          <w:noProof/>
          <w:sz w:val="24"/>
        </w:rPr>
        <w:t xml:space="preserve"> - </w:t>
      </w:r>
      <w:fldSimple w:instr=" DOCPROPERTY  EndDate  \* MERGEFORMAT ">
        <w:r w:rsidR="003609EF" w:rsidRPr="00BA51D9">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E742A" w:rsidR="001E41F3" w:rsidRPr="00410371" w:rsidRDefault="00402534" w:rsidP="00E13F3D">
            <w:pPr>
              <w:pStyle w:val="CRCoverPage"/>
              <w:spacing w:after="0"/>
              <w:jc w:val="right"/>
              <w:rPr>
                <w:b/>
                <w:noProof/>
                <w:sz w:val="28"/>
              </w:rPr>
            </w:pPr>
            <w:fldSimple w:instr=" DOCPROPERTY  Spec#  \* MERGEFORMAT ">
              <w:r w:rsidR="00E13F3D" w:rsidRPr="00410371">
                <w:rPr>
                  <w:b/>
                  <w:noProof/>
                  <w:sz w:val="28"/>
                </w:rPr>
                <w:t>33.1</w:t>
              </w:r>
              <w:r w:rsidR="00B55557">
                <w:rPr>
                  <w:b/>
                  <w:noProof/>
                  <w:sz w:val="28"/>
                </w:rPr>
                <w:t>0</w:t>
              </w:r>
              <w:r w:rsidR="00E13F3D" w:rsidRPr="00410371">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CB42F" w:rsidR="001E41F3" w:rsidRPr="00B160D2" w:rsidRDefault="00402534" w:rsidP="00547111">
            <w:pPr>
              <w:pStyle w:val="CRCoverPage"/>
              <w:spacing w:after="0"/>
              <w:rPr>
                <w:noProof/>
              </w:rPr>
            </w:pPr>
            <w:fldSimple w:instr=" DOCPROPERTY  Cr#  \* MERGEFORMAT ">
              <w:r w:rsidR="00E13F3D" w:rsidRPr="00503AAD">
                <w:rPr>
                  <w:b/>
                  <w:noProof/>
                  <w:sz w:val="28"/>
                </w:rPr>
                <w:t>0</w:t>
              </w:r>
            </w:fldSimple>
            <w:r w:rsidR="00503AAD" w:rsidRPr="00503AAD">
              <w:rPr>
                <w:b/>
                <w:noProof/>
                <w:sz w:val="28"/>
              </w:rPr>
              <w:t>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25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FDF19" w:rsidR="001E41F3" w:rsidRPr="00410371" w:rsidRDefault="00402534">
            <w:pPr>
              <w:pStyle w:val="CRCoverPage"/>
              <w:spacing w:after="0"/>
              <w:jc w:val="center"/>
              <w:rPr>
                <w:noProof/>
                <w:sz w:val="28"/>
              </w:rPr>
            </w:pPr>
            <w:fldSimple w:instr=" DOCPROPERTY  Version  \* MERGEFORMAT ">
              <w:r w:rsidR="00E13F3D" w:rsidRPr="00410371">
                <w:rPr>
                  <w:b/>
                  <w:noProof/>
                  <w:sz w:val="28"/>
                </w:rPr>
                <w:t>1</w:t>
              </w:r>
              <w:r w:rsidR="00B55557">
                <w:rPr>
                  <w:b/>
                  <w:noProof/>
                  <w:sz w:val="28"/>
                </w:rPr>
                <w:t>6</w:t>
              </w:r>
              <w:r w:rsidR="00E13F3D" w:rsidRPr="00410371">
                <w:rPr>
                  <w:b/>
                  <w:noProof/>
                  <w:sz w:val="28"/>
                </w:rPr>
                <w:t>.</w:t>
              </w:r>
              <w:r w:rsidR="00B55557">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3C604" w:rsidR="00F25D98" w:rsidRDefault="00F800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69770" w:rsidR="001E41F3" w:rsidRDefault="00FC66F5">
            <w:pPr>
              <w:pStyle w:val="CRCoverPage"/>
              <w:spacing w:after="0"/>
              <w:ind w:left="100"/>
              <w:rPr>
                <w:noProof/>
              </w:rPr>
            </w:pPr>
            <w:r w:rsidRPr="00FC66F5">
              <w:t>Update to the new SDP reference RFC 8866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2689F" w:rsidR="001E41F3" w:rsidRDefault="00F800EF">
            <w:pPr>
              <w:pStyle w:val="CRCoverPage"/>
              <w:spacing w:after="0"/>
              <w:ind w:left="100"/>
              <w:rPr>
                <w:noProof/>
              </w:rPr>
            </w:pPr>
            <w:r>
              <w:t>SA3LI</w:t>
            </w:r>
            <w:r w:rsidR="003E322B">
              <w:t>(ZITiS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87956" w:rsidR="001E41F3" w:rsidRDefault="00F800EF"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E3AE2" w:rsidR="001E41F3" w:rsidRDefault="00402534">
            <w:pPr>
              <w:pStyle w:val="CRCoverPage"/>
              <w:spacing w:after="0"/>
              <w:ind w:left="100"/>
              <w:rPr>
                <w:noProof/>
              </w:rPr>
            </w:pPr>
            <w:fldSimple w:instr=" DOCPROPERTY  RelatedWis  \* MERGEFORMAT ">
              <w:r w:rsidR="00E13F3D">
                <w:rPr>
                  <w:noProof/>
                </w:rPr>
                <w:t>LI1</w:t>
              </w:r>
            </w:fldSimple>
            <w:r w:rsidR="00B55557">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8A2EC" w:rsidR="001E41F3" w:rsidRDefault="00402534">
            <w:pPr>
              <w:pStyle w:val="CRCoverPage"/>
              <w:spacing w:after="0"/>
              <w:ind w:left="100"/>
              <w:rPr>
                <w:noProof/>
              </w:rPr>
            </w:pPr>
            <w:fldSimple w:instr=" DOCPROPERTY  ResDate  \* MERGEFORMAT ">
              <w:r w:rsidR="00D24991">
                <w:rPr>
                  <w:noProof/>
                </w:rPr>
                <w:t>2022-01-</w:t>
              </w:r>
            </w:fldSimple>
            <w:r w:rsidR="0093312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C4757" w:rsidR="001E41F3" w:rsidRPr="005952E6" w:rsidRDefault="00DF101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AF04B" w:rsidR="001E41F3" w:rsidRDefault="00B55557">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108B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r>
            <w:r w:rsidR="001E2075">
              <w:rPr>
                <w:i/>
                <w:noProof/>
                <w:sz w:val="18"/>
              </w:rPr>
              <w:t xml:space="preserve"> Type</w:t>
            </w:r>
            <w:r w:rsidR="001A2CA0">
              <w:rPr>
                <w:i/>
                <w:noProof/>
                <w:sz w:val="18"/>
              </w:rP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CA84B" w:rsidR="001E41F3" w:rsidRDefault="00FC66F5">
            <w:pPr>
              <w:pStyle w:val="CRCoverPage"/>
              <w:spacing w:after="0"/>
              <w:ind w:left="100"/>
              <w:rPr>
                <w:noProof/>
              </w:rPr>
            </w:pPr>
            <w:r>
              <w:rPr>
                <w:rFonts w:cs="Arial"/>
                <w:color w:val="000000"/>
                <w:sz w:val="18"/>
                <w:szCs w:val="18"/>
              </w:rPr>
              <w:t xml:space="preserve">In January 2021 the IETF has issued an updated RFC about the Session Description Protocol (SDP). The new RFC 8866 </w:t>
            </w:r>
            <w:proofErr w:type="spellStart"/>
            <w:r>
              <w:rPr>
                <w:rFonts w:cs="Arial"/>
                <w:color w:val="000000"/>
                <w:sz w:val="18"/>
                <w:szCs w:val="18"/>
              </w:rPr>
              <w:t>superseds</w:t>
            </w:r>
            <w:proofErr w:type="spellEnd"/>
            <w:r>
              <w:rPr>
                <w:rFonts w:cs="Arial"/>
                <w:color w:val="000000"/>
                <w:sz w:val="18"/>
                <w:szCs w:val="18"/>
              </w:rPr>
              <w:t xml:space="preserve"> the </w:t>
            </w:r>
            <w:proofErr w:type="spellStart"/>
            <w:r>
              <w:rPr>
                <w:rFonts w:cs="Arial"/>
                <w:color w:val="000000"/>
                <w:sz w:val="18"/>
                <w:szCs w:val="18"/>
              </w:rPr>
              <w:t>perivous</w:t>
            </w:r>
            <w:proofErr w:type="spellEnd"/>
            <w:r>
              <w:rPr>
                <w:rFonts w:cs="Arial"/>
                <w:color w:val="000000"/>
                <w:sz w:val="18"/>
                <w:szCs w:val="18"/>
              </w:rPr>
              <w:t xml:space="preserve"> RFC 4566. The </w:t>
            </w:r>
            <w:r w:rsidR="00160F85">
              <w:rPr>
                <w:rFonts w:cs="Arial"/>
                <w:color w:val="000000"/>
                <w:sz w:val="18"/>
                <w:szCs w:val="18"/>
              </w:rPr>
              <w:t>corresponding r</w:t>
            </w:r>
            <w:r>
              <w:rPr>
                <w:rFonts w:cs="Arial"/>
                <w:color w:val="000000"/>
                <w:sz w:val="18"/>
                <w:szCs w:val="18"/>
              </w:rPr>
              <w:t>eferences within TS 33.1</w:t>
            </w:r>
            <w:r w:rsidR="00503AAD">
              <w:rPr>
                <w:rFonts w:cs="Arial"/>
                <w:color w:val="000000"/>
                <w:sz w:val="18"/>
                <w:szCs w:val="18"/>
              </w:rPr>
              <w:t>0</w:t>
            </w:r>
            <w:r>
              <w:rPr>
                <w:rFonts w:cs="Arial"/>
                <w:color w:val="000000"/>
                <w:sz w:val="18"/>
                <w:szCs w:val="18"/>
              </w:rPr>
              <w:t xml:space="preserve">8 </w:t>
            </w:r>
            <w:r w:rsidR="0096279D">
              <w:rPr>
                <w:rFonts w:cs="Arial"/>
                <w:color w:val="000000"/>
                <w:sz w:val="18"/>
                <w:szCs w:val="18"/>
              </w:rPr>
              <w:t>should be changed to refer to RFC 8866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06E6E" w:rsidR="001E41F3" w:rsidRDefault="0096279D">
            <w:pPr>
              <w:pStyle w:val="CRCoverPage"/>
              <w:spacing w:after="0"/>
              <w:ind w:left="100"/>
              <w:rPr>
                <w:noProof/>
              </w:rPr>
            </w:pPr>
            <w:r>
              <w:rPr>
                <w:noProof/>
              </w:rPr>
              <w:t xml:space="preserve">Change the references to the valid SDP RFC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5D06" w14:paraId="678D7BF9" w14:textId="77777777" w:rsidTr="00547111">
        <w:tc>
          <w:tcPr>
            <w:tcW w:w="2694" w:type="dxa"/>
            <w:gridSpan w:val="2"/>
            <w:tcBorders>
              <w:left w:val="single" w:sz="4" w:space="0" w:color="auto"/>
              <w:bottom w:val="single" w:sz="4" w:space="0" w:color="auto"/>
            </w:tcBorders>
          </w:tcPr>
          <w:p w14:paraId="4E5CE1B6" w14:textId="77777777" w:rsidR="005D5D06" w:rsidRDefault="005D5D06" w:rsidP="005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F33FA" w:rsidR="005D5D06" w:rsidRDefault="005D5D06" w:rsidP="005D5D06">
            <w:pPr>
              <w:pStyle w:val="CRCoverPage"/>
              <w:spacing w:after="0"/>
              <w:ind w:left="100"/>
              <w:rPr>
                <w:noProof/>
              </w:rPr>
            </w:pPr>
            <w:r>
              <w:rPr>
                <w:noProof/>
              </w:rPr>
              <w:t>References to an obsolete RFC.</w:t>
            </w:r>
          </w:p>
        </w:tc>
      </w:tr>
      <w:tr w:rsidR="005D5D06" w14:paraId="034AF533" w14:textId="77777777" w:rsidTr="00547111">
        <w:tc>
          <w:tcPr>
            <w:tcW w:w="2694" w:type="dxa"/>
            <w:gridSpan w:val="2"/>
          </w:tcPr>
          <w:p w14:paraId="39D9EB5B" w14:textId="77777777" w:rsidR="005D5D06" w:rsidRDefault="005D5D06" w:rsidP="005D5D06">
            <w:pPr>
              <w:pStyle w:val="CRCoverPage"/>
              <w:spacing w:after="0"/>
              <w:rPr>
                <w:b/>
                <w:i/>
                <w:noProof/>
                <w:sz w:val="8"/>
                <w:szCs w:val="8"/>
              </w:rPr>
            </w:pPr>
          </w:p>
        </w:tc>
        <w:tc>
          <w:tcPr>
            <w:tcW w:w="6946" w:type="dxa"/>
            <w:gridSpan w:val="9"/>
          </w:tcPr>
          <w:p w14:paraId="7826CB1C" w14:textId="77777777" w:rsidR="005D5D06" w:rsidRDefault="005D5D06" w:rsidP="005D5D06">
            <w:pPr>
              <w:pStyle w:val="CRCoverPage"/>
              <w:spacing w:after="0"/>
              <w:rPr>
                <w:noProof/>
                <w:sz w:val="8"/>
                <w:szCs w:val="8"/>
              </w:rPr>
            </w:pPr>
          </w:p>
        </w:tc>
      </w:tr>
      <w:tr w:rsidR="005D5D06" w14:paraId="6A17D7AC" w14:textId="77777777" w:rsidTr="00547111">
        <w:tc>
          <w:tcPr>
            <w:tcW w:w="2694" w:type="dxa"/>
            <w:gridSpan w:val="2"/>
            <w:tcBorders>
              <w:top w:val="single" w:sz="4" w:space="0" w:color="auto"/>
              <w:left w:val="single" w:sz="4" w:space="0" w:color="auto"/>
            </w:tcBorders>
          </w:tcPr>
          <w:p w14:paraId="6DAD5B19" w14:textId="77777777" w:rsidR="005D5D06" w:rsidRDefault="005D5D06" w:rsidP="005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9787E" w:rsidR="005D5D06" w:rsidRDefault="005D5D06" w:rsidP="005D5D06">
            <w:pPr>
              <w:pStyle w:val="CRCoverPage"/>
              <w:spacing w:after="0"/>
              <w:ind w:left="100"/>
              <w:rPr>
                <w:noProof/>
              </w:rPr>
            </w:pPr>
            <w:r>
              <w:rPr>
                <w:noProof/>
              </w:rPr>
              <w:t xml:space="preserve">2, </w:t>
            </w:r>
          </w:p>
        </w:tc>
      </w:tr>
      <w:tr w:rsidR="005D5D06" w14:paraId="56E1E6C3" w14:textId="77777777" w:rsidTr="00547111">
        <w:tc>
          <w:tcPr>
            <w:tcW w:w="2694" w:type="dxa"/>
            <w:gridSpan w:val="2"/>
            <w:tcBorders>
              <w:left w:val="single" w:sz="4" w:space="0" w:color="auto"/>
            </w:tcBorders>
          </w:tcPr>
          <w:p w14:paraId="2FB9DE77" w14:textId="77777777" w:rsidR="005D5D06" w:rsidRDefault="005D5D06" w:rsidP="005D5D06">
            <w:pPr>
              <w:pStyle w:val="CRCoverPage"/>
              <w:spacing w:after="0"/>
              <w:rPr>
                <w:b/>
                <w:i/>
                <w:noProof/>
                <w:sz w:val="8"/>
                <w:szCs w:val="8"/>
              </w:rPr>
            </w:pPr>
          </w:p>
        </w:tc>
        <w:tc>
          <w:tcPr>
            <w:tcW w:w="6946" w:type="dxa"/>
            <w:gridSpan w:val="9"/>
            <w:tcBorders>
              <w:right w:val="single" w:sz="4" w:space="0" w:color="auto"/>
            </w:tcBorders>
          </w:tcPr>
          <w:p w14:paraId="0898542D" w14:textId="77777777" w:rsidR="005D5D06" w:rsidRDefault="005D5D06" w:rsidP="005D5D06">
            <w:pPr>
              <w:pStyle w:val="CRCoverPage"/>
              <w:spacing w:after="0"/>
              <w:rPr>
                <w:noProof/>
                <w:sz w:val="8"/>
                <w:szCs w:val="8"/>
              </w:rPr>
            </w:pPr>
          </w:p>
        </w:tc>
      </w:tr>
      <w:tr w:rsidR="005D5D06" w14:paraId="76F95A8B" w14:textId="77777777" w:rsidTr="00547111">
        <w:tc>
          <w:tcPr>
            <w:tcW w:w="2694" w:type="dxa"/>
            <w:gridSpan w:val="2"/>
            <w:tcBorders>
              <w:left w:val="single" w:sz="4" w:space="0" w:color="auto"/>
            </w:tcBorders>
          </w:tcPr>
          <w:p w14:paraId="335EAB52" w14:textId="77777777" w:rsidR="005D5D06" w:rsidRDefault="005D5D06" w:rsidP="005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5D06" w:rsidRDefault="005D5D06" w:rsidP="005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5D06" w:rsidRDefault="005D5D06" w:rsidP="005D5D06">
            <w:pPr>
              <w:pStyle w:val="CRCoverPage"/>
              <w:spacing w:after="0"/>
              <w:jc w:val="center"/>
              <w:rPr>
                <w:b/>
                <w:caps/>
                <w:noProof/>
              </w:rPr>
            </w:pPr>
            <w:r>
              <w:rPr>
                <w:b/>
                <w:caps/>
                <w:noProof/>
              </w:rPr>
              <w:t>N</w:t>
            </w:r>
          </w:p>
        </w:tc>
        <w:tc>
          <w:tcPr>
            <w:tcW w:w="2977" w:type="dxa"/>
            <w:gridSpan w:val="4"/>
          </w:tcPr>
          <w:p w14:paraId="304CCBCB" w14:textId="77777777" w:rsidR="005D5D06" w:rsidRDefault="005D5D06" w:rsidP="005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66AB905E" w:rsidR="005D5D06" w:rsidRDefault="005D5D06" w:rsidP="005D5D06">
            <w:pPr>
              <w:pStyle w:val="CRCoverPage"/>
              <w:tabs>
                <w:tab w:val="left" w:pos="2412"/>
              </w:tabs>
              <w:spacing w:after="0"/>
              <w:rPr>
                <w:noProof/>
              </w:rPr>
            </w:pPr>
          </w:p>
        </w:tc>
      </w:tr>
      <w:tr w:rsidR="005D5D06" w14:paraId="34ACE2EB" w14:textId="77777777" w:rsidTr="00547111">
        <w:tc>
          <w:tcPr>
            <w:tcW w:w="2694" w:type="dxa"/>
            <w:gridSpan w:val="2"/>
            <w:tcBorders>
              <w:left w:val="single" w:sz="4" w:space="0" w:color="auto"/>
            </w:tcBorders>
          </w:tcPr>
          <w:p w14:paraId="571382F3" w14:textId="77777777" w:rsidR="005D5D06" w:rsidRDefault="005D5D06" w:rsidP="005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01414" w:rsidR="005D5D06" w:rsidRDefault="005D5D06" w:rsidP="005D5D06">
            <w:pPr>
              <w:pStyle w:val="CRCoverPage"/>
              <w:spacing w:after="0"/>
              <w:jc w:val="center"/>
              <w:rPr>
                <w:b/>
                <w:caps/>
                <w:noProof/>
              </w:rPr>
            </w:pPr>
            <w:r>
              <w:rPr>
                <w:b/>
                <w:caps/>
                <w:noProof/>
              </w:rPr>
              <w:t>N</w:t>
            </w:r>
          </w:p>
        </w:tc>
        <w:tc>
          <w:tcPr>
            <w:tcW w:w="2977" w:type="dxa"/>
            <w:gridSpan w:val="4"/>
          </w:tcPr>
          <w:p w14:paraId="7DB274D8" w14:textId="77777777" w:rsidR="005D5D06" w:rsidRDefault="005D5D06" w:rsidP="005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5D06" w:rsidRDefault="005D5D06" w:rsidP="005D5D06">
            <w:pPr>
              <w:pStyle w:val="CRCoverPage"/>
              <w:spacing w:after="0"/>
              <w:ind w:left="99"/>
              <w:rPr>
                <w:noProof/>
              </w:rPr>
            </w:pPr>
            <w:r>
              <w:rPr>
                <w:noProof/>
              </w:rPr>
              <w:t xml:space="preserve">TS/TR ... CR ... </w:t>
            </w:r>
          </w:p>
        </w:tc>
      </w:tr>
      <w:tr w:rsidR="005D5D06" w14:paraId="446DDBAC" w14:textId="77777777" w:rsidTr="00547111">
        <w:tc>
          <w:tcPr>
            <w:tcW w:w="2694" w:type="dxa"/>
            <w:gridSpan w:val="2"/>
            <w:tcBorders>
              <w:left w:val="single" w:sz="4" w:space="0" w:color="auto"/>
            </w:tcBorders>
          </w:tcPr>
          <w:p w14:paraId="678A1AA6" w14:textId="77777777" w:rsidR="005D5D06" w:rsidRDefault="005D5D06" w:rsidP="005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F2E0B" w:rsidR="005D5D06" w:rsidRDefault="005D5D06" w:rsidP="005D5D06">
            <w:pPr>
              <w:pStyle w:val="CRCoverPage"/>
              <w:spacing w:after="0"/>
              <w:jc w:val="center"/>
              <w:rPr>
                <w:b/>
                <w:caps/>
                <w:noProof/>
              </w:rPr>
            </w:pPr>
            <w:r>
              <w:rPr>
                <w:b/>
                <w:caps/>
                <w:noProof/>
              </w:rPr>
              <w:t>N</w:t>
            </w:r>
          </w:p>
        </w:tc>
        <w:tc>
          <w:tcPr>
            <w:tcW w:w="2977" w:type="dxa"/>
            <w:gridSpan w:val="4"/>
          </w:tcPr>
          <w:p w14:paraId="1A4306D9" w14:textId="77777777" w:rsidR="005D5D06" w:rsidRDefault="005D5D06" w:rsidP="005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5D06" w:rsidRDefault="005D5D06" w:rsidP="005D5D06">
            <w:pPr>
              <w:pStyle w:val="CRCoverPage"/>
              <w:spacing w:after="0"/>
              <w:ind w:left="99"/>
              <w:rPr>
                <w:noProof/>
              </w:rPr>
            </w:pPr>
            <w:r>
              <w:rPr>
                <w:noProof/>
              </w:rPr>
              <w:t xml:space="preserve">TS/TR ... CR ... </w:t>
            </w:r>
          </w:p>
        </w:tc>
      </w:tr>
      <w:tr w:rsidR="005D5D06" w14:paraId="55C714D2" w14:textId="77777777" w:rsidTr="00547111">
        <w:tc>
          <w:tcPr>
            <w:tcW w:w="2694" w:type="dxa"/>
            <w:gridSpan w:val="2"/>
            <w:tcBorders>
              <w:left w:val="single" w:sz="4" w:space="0" w:color="auto"/>
            </w:tcBorders>
          </w:tcPr>
          <w:p w14:paraId="45913E62" w14:textId="77777777" w:rsidR="005D5D06" w:rsidRDefault="005D5D06" w:rsidP="005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60940" w:rsidR="005D5D06" w:rsidRDefault="005D5D06" w:rsidP="005D5D06">
            <w:pPr>
              <w:pStyle w:val="CRCoverPage"/>
              <w:spacing w:after="0"/>
              <w:jc w:val="center"/>
              <w:rPr>
                <w:b/>
                <w:caps/>
                <w:noProof/>
              </w:rPr>
            </w:pPr>
            <w:r>
              <w:rPr>
                <w:b/>
                <w:caps/>
                <w:noProof/>
              </w:rPr>
              <w:t>N</w:t>
            </w:r>
          </w:p>
        </w:tc>
        <w:tc>
          <w:tcPr>
            <w:tcW w:w="2977" w:type="dxa"/>
            <w:gridSpan w:val="4"/>
          </w:tcPr>
          <w:p w14:paraId="1B4FF921" w14:textId="77777777" w:rsidR="005D5D06" w:rsidRDefault="005D5D06" w:rsidP="005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5D06" w:rsidRDefault="005D5D06" w:rsidP="005D5D06">
            <w:pPr>
              <w:pStyle w:val="CRCoverPage"/>
              <w:spacing w:after="0"/>
              <w:ind w:left="99"/>
              <w:rPr>
                <w:noProof/>
              </w:rPr>
            </w:pPr>
            <w:r>
              <w:rPr>
                <w:noProof/>
              </w:rPr>
              <w:t xml:space="preserve">TS/TR ... CR ... </w:t>
            </w:r>
          </w:p>
        </w:tc>
      </w:tr>
      <w:tr w:rsidR="005D5D06" w14:paraId="60DF82CC" w14:textId="77777777" w:rsidTr="008863B9">
        <w:tc>
          <w:tcPr>
            <w:tcW w:w="2694" w:type="dxa"/>
            <w:gridSpan w:val="2"/>
            <w:tcBorders>
              <w:left w:val="single" w:sz="4" w:space="0" w:color="auto"/>
            </w:tcBorders>
          </w:tcPr>
          <w:p w14:paraId="517696CD" w14:textId="77777777" w:rsidR="005D5D06" w:rsidRDefault="005D5D06" w:rsidP="005D5D06">
            <w:pPr>
              <w:pStyle w:val="CRCoverPage"/>
              <w:spacing w:after="0"/>
              <w:rPr>
                <w:b/>
                <w:i/>
                <w:noProof/>
              </w:rPr>
            </w:pPr>
          </w:p>
        </w:tc>
        <w:tc>
          <w:tcPr>
            <w:tcW w:w="6946" w:type="dxa"/>
            <w:gridSpan w:val="9"/>
            <w:tcBorders>
              <w:right w:val="single" w:sz="4" w:space="0" w:color="auto"/>
            </w:tcBorders>
          </w:tcPr>
          <w:p w14:paraId="4D84207F" w14:textId="77777777" w:rsidR="005D5D06" w:rsidRDefault="005D5D06" w:rsidP="005D5D06">
            <w:pPr>
              <w:pStyle w:val="CRCoverPage"/>
              <w:spacing w:after="0"/>
              <w:rPr>
                <w:noProof/>
              </w:rPr>
            </w:pPr>
          </w:p>
        </w:tc>
      </w:tr>
      <w:tr w:rsidR="005D5D06" w14:paraId="556B87B6" w14:textId="77777777" w:rsidTr="008863B9">
        <w:tc>
          <w:tcPr>
            <w:tcW w:w="2694" w:type="dxa"/>
            <w:gridSpan w:val="2"/>
            <w:tcBorders>
              <w:left w:val="single" w:sz="4" w:space="0" w:color="auto"/>
              <w:bottom w:val="single" w:sz="4" w:space="0" w:color="auto"/>
            </w:tcBorders>
          </w:tcPr>
          <w:p w14:paraId="79A9C411" w14:textId="77777777" w:rsidR="005D5D06" w:rsidRDefault="005D5D06" w:rsidP="005D5D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06D5" w:rsidR="005D5D06" w:rsidRDefault="005D5D06" w:rsidP="005D5D06">
            <w:pPr>
              <w:pStyle w:val="CRCoverPage"/>
              <w:spacing w:after="0"/>
              <w:ind w:left="100"/>
              <w:rPr>
                <w:noProof/>
              </w:rPr>
            </w:pPr>
          </w:p>
        </w:tc>
      </w:tr>
      <w:tr w:rsidR="005D5D06" w:rsidRPr="008863B9" w14:paraId="45BFE792" w14:textId="77777777" w:rsidTr="008863B9">
        <w:tc>
          <w:tcPr>
            <w:tcW w:w="2694" w:type="dxa"/>
            <w:gridSpan w:val="2"/>
            <w:tcBorders>
              <w:top w:val="single" w:sz="4" w:space="0" w:color="auto"/>
              <w:bottom w:val="single" w:sz="4" w:space="0" w:color="auto"/>
            </w:tcBorders>
          </w:tcPr>
          <w:p w14:paraId="194242DD" w14:textId="77777777" w:rsidR="005D5D06" w:rsidRPr="008863B9" w:rsidRDefault="005D5D06" w:rsidP="005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5D06" w:rsidRPr="008863B9" w:rsidRDefault="005D5D06" w:rsidP="005D5D06">
            <w:pPr>
              <w:pStyle w:val="CRCoverPage"/>
              <w:spacing w:after="0"/>
              <w:ind w:left="100"/>
              <w:rPr>
                <w:noProof/>
                <w:sz w:val="8"/>
                <w:szCs w:val="8"/>
              </w:rPr>
            </w:pPr>
          </w:p>
        </w:tc>
      </w:tr>
      <w:tr w:rsidR="005D5D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5D06" w:rsidRDefault="005D5D06" w:rsidP="005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5D06" w:rsidRDefault="005D5D06" w:rsidP="005D5D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062B99" w:rsidR="001E41F3" w:rsidRDefault="000D66CC" w:rsidP="000D66CC">
      <w:pPr>
        <w:jc w:val="center"/>
        <w:rPr>
          <w:rFonts w:ascii="Arial" w:hAnsi="Arial" w:cs="Arial"/>
          <w:noProof/>
          <w:color w:val="FF0000"/>
          <w:sz w:val="28"/>
          <w:szCs w:val="28"/>
        </w:rPr>
      </w:pPr>
      <w:r w:rsidRPr="000D66CC">
        <w:rPr>
          <w:rFonts w:ascii="Arial" w:hAnsi="Arial" w:cs="Arial"/>
          <w:noProof/>
          <w:color w:val="FF0000"/>
          <w:sz w:val="28"/>
          <w:szCs w:val="28"/>
        </w:rPr>
        <w:lastRenderedPageBreak/>
        <w:t>START OF FIRST CHANGE</w:t>
      </w:r>
    </w:p>
    <w:p w14:paraId="650FBF86" w14:textId="77777777" w:rsidR="00DB541B" w:rsidRDefault="00DB541B" w:rsidP="00DB541B">
      <w:pPr>
        <w:pStyle w:val="Heading1"/>
      </w:pPr>
      <w:bookmarkStart w:id="1" w:name="_Toc26534755"/>
      <w:r>
        <w:t>2</w:t>
      </w:r>
      <w:r>
        <w:tab/>
        <w:t>References</w:t>
      </w:r>
      <w:bookmarkEnd w:id="1"/>
    </w:p>
    <w:p w14:paraId="28336DD8" w14:textId="77777777" w:rsidR="00DB541B" w:rsidRDefault="00DB541B" w:rsidP="00DB541B">
      <w:r>
        <w:t>The following documents contain provisions which, through reference in this text, constitute provisions of the present document.</w:t>
      </w:r>
    </w:p>
    <w:p w14:paraId="5809BC1A" w14:textId="77777777" w:rsidR="00DB541B" w:rsidRDefault="00DB541B" w:rsidP="00DB541B">
      <w:pPr>
        <w:pStyle w:val="B1"/>
      </w:pPr>
      <w:r>
        <w:t>-</w:t>
      </w:r>
      <w:r>
        <w:tab/>
        <w:t>References are either specific (identified by date of publication, edition number, version number, etc.) or non</w:t>
      </w:r>
      <w:r>
        <w:noBreakHyphen/>
        <w:t>specific.</w:t>
      </w:r>
    </w:p>
    <w:p w14:paraId="088219F9" w14:textId="77777777" w:rsidR="00DB541B" w:rsidRDefault="00DB541B" w:rsidP="00DB541B">
      <w:pPr>
        <w:pStyle w:val="B1"/>
      </w:pPr>
      <w:r>
        <w:t>-</w:t>
      </w:r>
      <w:r>
        <w:tab/>
        <w:t>For a specific reference, subsequent revisions do not apply.</w:t>
      </w:r>
    </w:p>
    <w:p w14:paraId="022B27D9" w14:textId="77777777" w:rsidR="00DB541B" w:rsidRDefault="00DB541B" w:rsidP="00DB541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CA460C2" w14:textId="77777777" w:rsidR="00DB541B" w:rsidRDefault="00DB541B" w:rsidP="00DB541B">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5920E3C5" w14:textId="77777777" w:rsidR="00DB541B" w:rsidRDefault="00DB541B" w:rsidP="00DB541B">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5DCEDF9F" w14:textId="77777777" w:rsidR="00DB541B" w:rsidRDefault="00DB541B" w:rsidP="00DB541B">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6465B58B" w14:textId="77777777" w:rsidR="00DB541B" w:rsidRDefault="00DB541B" w:rsidP="00DB541B">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2CF28D15" w14:textId="77777777" w:rsidR="00DB541B" w:rsidRDefault="00DB541B" w:rsidP="00DB541B">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701B3492" w14:textId="77777777" w:rsidR="00DB541B" w:rsidRDefault="00DB541B" w:rsidP="00DB541B">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5EBCABFD" w14:textId="77777777" w:rsidR="00DB541B" w:rsidRDefault="00DB541B" w:rsidP="00DB541B">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071EF8EF" w14:textId="77777777" w:rsidR="00DB541B" w:rsidRDefault="00DB541B" w:rsidP="00DB541B">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408B24" w14:textId="77777777" w:rsidR="00DB541B" w:rsidRDefault="00DB541B" w:rsidP="00DB541B">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2926C543" w14:textId="77777777" w:rsidR="00DB541B" w:rsidRDefault="00DB541B" w:rsidP="00DB541B">
      <w:pPr>
        <w:pStyle w:val="NO"/>
      </w:pPr>
      <w:r>
        <w:t>NOTE 1:</w:t>
      </w:r>
      <w:r>
        <w:tab/>
        <w:t>It is recommended that for [5A], [5B], [5C], [5D] and [6] the 2002 specific versions should be used.</w:t>
      </w:r>
    </w:p>
    <w:p w14:paraId="4F6A655E" w14:textId="77777777" w:rsidR="00DB541B" w:rsidRDefault="00DB541B" w:rsidP="00DB541B">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3FBFB2AC" w14:textId="77777777" w:rsidR="00DB541B" w:rsidRDefault="00DB541B" w:rsidP="00DB541B">
      <w:pPr>
        <w:pStyle w:val="EX"/>
      </w:pPr>
      <w:r>
        <w:t>[8]</w:t>
      </w:r>
      <w:r>
        <w:tab/>
        <w:t>Void.</w:t>
      </w:r>
    </w:p>
    <w:p w14:paraId="38363D10" w14:textId="77777777" w:rsidR="00DB541B" w:rsidRDefault="00DB541B" w:rsidP="00DB541B">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13D15AB8" w14:textId="77777777" w:rsidR="00DB541B" w:rsidRDefault="00DB541B" w:rsidP="00DB541B">
      <w:pPr>
        <w:pStyle w:val="EX"/>
      </w:pPr>
      <w:r>
        <w:t>[10] - [12]</w:t>
      </w:r>
      <w:r>
        <w:tab/>
        <w:t>Void.</w:t>
      </w:r>
    </w:p>
    <w:p w14:paraId="6191F865" w14:textId="77777777" w:rsidR="00DB541B" w:rsidRDefault="00DB541B" w:rsidP="00DB541B">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7F31355" w14:textId="77777777" w:rsidR="00DB541B" w:rsidRDefault="00DB541B" w:rsidP="00DB541B">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3397927" w14:textId="77777777" w:rsidR="00DB541B" w:rsidRPr="00750150" w:rsidRDefault="00DB541B" w:rsidP="00DB541B">
      <w:pPr>
        <w:pStyle w:val="EX"/>
        <w:rPr>
          <w:lang w:val="it-IT"/>
        </w:rPr>
      </w:pPr>
      <w:r w:rsidRPr="00750150">
        <w:rPr>
          <w:lang w:val="it-IT"/>
        </w:rPr>
        <w:t>[15]</w:t>
      </w:r>
      <w:r w:rsidRPr="00750150">
        <w:rPr>
          <w:lang w:val="it-IT"/>
        </w:rPr>
        <w:tab/>
        <w:t xml:space="preserve">IETF STD0005 (RFC 0791: "Internet </w:t>
      </w:r>
      <w:proofErr w:type="spellStart"/>
      <w:r w:rsidRPr="00750150">
        <w:rPr>
          <w:lang w:val="it-IT"/>
        </w:rPr>
        <w:t>Protocol</w:t>
      </w:r>
      <w:proofErr w:type="spellEnd"/>
      <w:r w:rsidRPr="00750150">
        <w:rPr>
          <w:lang w:val="it-IT"/>
        </w:rPr>
        <w:t>".</w:t>
      </w:r>
    </w:p>
    <w:p w14:paraId="4EE97567" w14:textId="77777777" w:rsidR="00DB541B" w:rsidRPr="00750150" w:rsidRDefault="00DB541B" w:rsidP="00DB541B">
      <w:pPr>
        <w:pStyle w:val="EX"/>
        <w:rPr>
          <w:lang w:val="it-IT"/>
        </w:rPr>
      </w:pPr>
      <w:r w:rsidRPr="00750150">
        <w:rPr>
          <w:lang w:val="it-IT"/>
        </w:rPr>
        <w:t>[16]</w:t>
      </w:r>
      <w:r w:rsidRPr="00750150">
        <w:rPr>
          <w:lang w:val="it-IT"/>
        </w:rPr>
        <w:tab/>
        <w:t xml:space="preserve">IETF STD0007 (RFC 0793): "Transmission Control </w:t>
      </w:r>
      <w:proofErr w:type="spellStart"/>
      <w:r w:rsidRPr="00750150">
        <w:rPr>
          <w:lang w:val="it-IT"/>
        </w:rPr>
        <w:t>Protocol</w:t>
      </w:r>
      <w:proofErr w:type="spellEnd"/>
      <w:r w:rsidRPr="00750150">
        <w:rPr>
          <w:lang w:val="it-IT"/>
        </w:rPr>
        <w:t>".</w:t>
      </w:r>
    </w:p>
    <w:p w14:paraId="6D49DF03" w14:textId="77777777" w:rsidR="00DB541B" w:rsidRDefault="00DB541B" w:rsidP="00DB541B">
      <w:pPr>
        <w:pStyle w:val="EX"/>
      </w:pPr>
      <w:r>
        <w:lastRenderedPageBreak/>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5FD6AD4" w14:textId="77777777" w:rsidR="00DB541B" w:rsidRDefault="00DB541B" w:rsidP="00DB541B">
      <w:pPr>
        <w:pStyle w:val="EX"/>
      </w:pPr>
      <w:r>
        <w:t>[18]</w:t>
      </w:r>
      <w:r>
        <w:tab/>
        <w:t>3GPP TS 33.106: "3rd Generation Partnership Project; Technical Specification Group Services and System Aspects; 3G Security; Lawful Interception Requirements".</w:t>
      </w:r>
    </w:p>
    <w:p w14:paraId="25F820DB" w14:textId="77777777" w:rsidR="00DB541B" w:rsidRDefault="00DB541B" w:rsidP="00DB541B">
      <w:pPr>
        <w:pStyle w:val="EX"/>
      </w:pPr>
      <w:r>
        <w:t>[19]</w:t>
      </w:r>
      <w:r>
        <w:tab/>
        <w:t>3GPP TS 33.107: "3rd Generation Partnership Project; Technical Specification Group Services and System Aspects; 3G Security; Lawful interception architecture and functions".</w:t>
      </w:r>
    </w:p>
    <w:p w14:paraId="3B11433B" w14:textId="77777777" w:rsidR="00DB541B" w:rsidRDefault="00DB541B" w:rsidP="00DB541B">
      <w:pPr>
        <w:pStyle w:val="EX"/>
      </w:pPr>
      <w:r>
        <w:t>[20]</w:t>
      </w:r>
      <w:r>
        <w:tab/>
        <w:t>3GPP TS 23.107: "3rd Generation Partnership Project; Technical Specification Group Services and System Aspects; Quality of Service QoS concepts and architecture".</w:t>
      </w:r>
    </w:p>
    <w:p w14:paraId="204D07D3" w14:textId="77777777" w:rsidR="00DB541B" w:rsidRDefault="00DB541B" w:rsidP="00DB541B">
      <w:pPr>
        <w:pStyle w:val="EX"/>
      </w:pPr>
      <w:r>
        <w:t>[21] - [22]</w:t>
      </w:r>
      <w:r>
        <w:tab/>
        <w:t>Void.</w:t>
      </w:r>
    </w:p>
    <w:p w14:paraId="4631F7E1" w14:textId="77777777" w:rsidR="00DB541B" w:rsidRDefault="00DB541B" w:rsidP="00DB541B">
      <w:pPr>
        <w:pStyle w:val="EX"/>
        <w:rPr>
          <w:i/>
          <w:iCs/>
        </w:rPr>
      </w:pPr>
      <w:r>
        <w:t>[23]</w:t>
      </w:r>
      <w:r>
        <w:tab/>
        <w:t>ANSI/J-STD-025-A: "Lawfully Authorized Electronic Surveillance".</w:t>
      </w:r>
    </w:p>
    <w:p w14:paraId="05FF3E7F" w14:textId="77777777" w:rsidR="00DB541B" w:rsidRDefault="00DB541B" w:rsidP="00DB541B">
      <w:pPr>
        <w:pStyle w:val="EX"/>
      </w:pPr>
      <w:r>
        <w:t>[24]</w:t>
      </w:r>
      <w:r>
        <w:tab/>
        <w:t>ETSI TS 101 671: "Handover Interface for the lawful interception of telecommunications traffic".</w:t>
      </w:r>
    </w:p>
    <w:p w14:paraId="2C0D33C1" w14:textId="77777777" w:rsidR="00DB541B" w:rsidRDefault="00DB541B" w:rsidP="00DB541B">
      <w:pPr>
        <w:pStyle w:val="EX"/>
      </w:pPr>
      <w:r>
        <w:t>[25]</w:t>
      </w:r>
      <w:r>
        <w:tab/>
        <w:t>3GPP TS 23.003: "3rd Generation Partnership Project; Technical Specification Group Core Network; Numbering, addressing, and identification".</w:t>
      </w:r>
    </w:p>
    <w:p w14:paraId="11872DA3" w14:textId="77777777" w:rsidR="00DB541B" w:rsidRDefault="00DB541B" w:rsidP="00DB541B">
      <w:pPr>
        <w:pStyle w:val="EX"/>
      </w:pPr>
      <w:r>
        <w:t>[26]</w:t>
      </w:r>
      <w:r>
        <w:tab/>
        <w:t>IETF RFC 3261: "SIP: Session Initiation Protocol".</w:t>
      </w:r>
    </w:p>
    <w:p w14:paraId="09EE7460" w14:textId="77777777" w:rsidR="00DB541B" w:rsidRDefault="00DB541B" w:rsidP="00DB541B">
      <w:pPr>
        <w:pStyle w:val="EX"/>
      </w:pPr>
      <w:r>
        <w:t>[27]</w:t>
      </w:r>
      <w:r>
        <w:tab/>
        <w:t>IETF RFC 1006: "ISO Transport Service on top of the TCP".</w:t>
      </w:r>
    </w:p>
    <w:p w14:paraId="1BF33628" w14:textId="77777777" w:rsidR="00DB541B" w:rsidRDefault="00DB541B" w:rsidP="00DB541B">
      <w:pPr>
        <w:pStyle w:val="EX"/>
        <w:rPr>
          <w:i/>
          <w:iCs/>
        </w:rPr>
      </w:pPr>
      <w:r>
        <w:t>[28]</w:t>
      </w:r>
      <w:r>
        <w:tab/>
        <w:t>IETF RFC 2126: "ISO Transport Service on top of TCP (ITOT)".</w:t>
      </w:r>
    </w:p>
    <w:p w14:paraId="5C71679C" w14:textId="77777777" w:rsidR="00DB541B" w:rsidRDefault="00DB541B" w:rsidP="00DB541B">
      <w:pPr>
        <w:pStyle w:val="EX"/>
      </w:pPr>
      <w:r>
        <w:t>[29]</w:t>
      </w:r>
      <w:r>
        <w:tab/>
        <w:t>ITU</w:t>
      </w:r>
      <w:r>
        <w:noBreakHyphen/>
        <w:t>T Recommendation Q.763: "Signalling System No. 7 - ISDN User Part formats and codes".</w:t>
      </w:r>
    </w:p>
    <w:p w14:paraId="05A0A5AA" w14:textId="77777777" w:rsidR="00DB541B" w:rsidRDefault="00DB541B" w:rsidP="00DB541B">
      <w:pPr>
        <w:pStyle w:val="EX"/>
      </w:pPr>
      <w:r>
        <w:t>[30]</w:t>
      </w:r>
      <w:r>
        <w:tab/>
        <w:t>ETSI EN 300 356 (all parts): "Integrated Services Digital Network (ISDN); Signalling System No.7; ISDN User Part (ISUP) version 3 for the international interface".</w:t>
      </w:r>
    </w:p>
    <w:p w14:paraId="7F002400" w14:textId="77777777" w:rsidR="00DB541B" w:rsidRDefault="00DB541B" w:rsidP="00DB541B">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3720B83" w14:textId="77777777" w:rsidR="00DB541B" w:rsidRPr="002A693F" w:rsidRDefault="00DB541B" w:rsidP="00DB541B">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9306FA5" w14:textId="77777777" w:rsidR="00DB541B" w:rsidRDefault="00DB541B" w:rsidP="00DB541B">
      <w:pPr>
        <w:pStyle w:val="EX"/>
      </w:pPr>
      <w:r>
        <w:t>[32] - [33]</w:t>
      </w:r>
      <w:r>
        <w:tab/>
        <w:t>Void</w:t>
      </w:r>
    </w:p>
    <w:p w14:paraId="2237B242" w14:textId="77777777" w:rsidR="00DB541B" w:rsidRDefault="00DB541B" w:rsidP="00DB541B">
      <w:pPr>
        <w:pStyle w:val="EX"/>
      </w:pPr>
      <w:r>
        <w:t>[34]</w:t>
      </w:r>
      <w:r>
        <w:tab/>
        <w:t>ITU-T Recommendation Q.931: "ISDN user-network interface layer 3 specification for basic call control".</w:t>
      </w:r>
    </w:p>
    <w:p w14:paraId="4DBE52FC" w14:textId="77777777" w:rsidR="00DB541B" w:rsidRDefault="00DB541B" w:rsidP="00DB541B">
      <w:pPr>
        <w:pStyle w:val="EX"/>
      </w:pPr>
      <w:r>
        <w:t>[35]</w:t>
      </w:r>
      <w:r>
        <w:tab/>
        <w:t>Void.</w:t>
      </w:r>
    </w:p>
    <w:p w14:paraId="1982728E" w14:textId="77777777" w:rsidR="00DB541B" w:rsidRDefault="00DB541B" w:rsidP="00DB541B">
      <w:pPr>
        <w:pStyle w:val="EX"/>
      </w:pPr>
      <w:r>
        <w:t>[36]</w:t>
      </w:r>
      <w:r>
        <w:tab/>
        <w:t>Void.</w:t>
      </w:r>
    </w:p>
    <w:p w14:paraId="3C715F5E" w14:textId="77777777" w:rsidR="00DB541B" w:rsidRDefault="00DB541B" w:rsidP="00DB541B">
      <w:pPr>
        <w:pStyle w:val="EX"/>
      </w:pPr>
      <w:r>
        <w:t>[37]</w:t>
      </w:r>
      <w:r>
        <w:tab/>
        <w:t>3GPP TS 23.032: "3rd Generation Partnership Project; Technical Specification Group Core Network; Universal Geographical Area Description (GAD)".</w:t>
      </w:r>
    </w:p>
    <w:p w14:paraId="64647250" w14:textId="77777777" w:rsidR="00DB541B" w:rsidRDefault="00DB541B" w:rsidP="00DB541B">
      <w:pPr>
        <w:pStyle w:val="EX"/>
      </w:pPr>
      <w:r>
        <w:t>[38]</w:t>
      </w:r>
      <w:r>
        <w:tab/>
        <w:t>3GPP TR 21.905: "3rd Generation Partnership Project; Technical Specification Group Services and System Aspects; Vocabulary for 3GPP Specifications".</w:t>
      </w:r>
    </w:p>
    <w:p w14:paraId="7C8246BE" w14:textId="77777777" w:rsidR="00DB541B" w:rsidRDefault="00DB541B" w:rsidP="00DB541B">
      <w:pPr>
        <w:pStyle w:val="EX"/>
      </w:pPr>
      <w:r>
        <w:t>[39]</w:t>
      </w:r>
      <w:r>
        <w:tab/>
        <w:t>ISO 3166-1: "Codes for the representation of names of countries and their subdivisions - Part 1: Country codes".</w:t>
      </w:r>
    </w:p>
    <w:p w14:paraId="2CE0E581" w14:textId="77777777" w:rsidR="00DB541B" w:rsidRDefault="00DB541B" w:rsidP="00DB541B">
      <w:pPr>
        <w:pStyle w:val="EX"/>
      </w:pPr>
      <w:r>
        <w:t>[40]</w:t>
      </w:r>
      <w:r>
        <w:tab/>
        <w:t>3GPP TS 23.228: "3rd Generation Partnership Project; Technical Specification Group Services and System Aspects; IP Multimedia Subsystem (IMS); Stage 2".</w:t>
      </w:r>
    </w:p>
    <w:p w14:paraId="4AD150B7" w14:textId="77777777" w:rsidR="00DB541B" w:rsidRDefault="00DB541B" w:rsidP="00DB541B">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B1267ED" w14:textId="77777777" w:rsidR="00DB541B" w:rsidRDefault="00DB541B" w:rsidP="00DB541B">
      <w:pPr>
        <w:pStyle w:val="EX"/>
      </w:pPr>
      <w:r>
        <w:lastRenderedPageBreak/>
        <w:t>[42]</w:t>
      </w:r>
      <w:r>
        <w:tab/>
        <w:t>3GPP TS 23.060: "3rd Generation Partnership Project; Technical Specification Group Services and System Aspects; General Packet Radio Service (GPRS); Service description".</w:t>
      </w:r>
    </w:p>
    <w:p w14:paraId="6C29DB11" w14:textId="77777777" w:rsidR="00DB541B" w:rsidRDefault="00DB541B" w:rsidP="00DB541B">
      <w:pPr>
        <w:pStyle w:val="EX"/>
      </w:pPr>
      <w:r>
        <w:t>[43]</w:t>
      </w:r>
      <w:r>
        <w:tab/>
        <w:t>3GPP TS 23.234: "3rd Generation Partnership Project; Technical Specification Group Services and System Aspects; 3GPP system to Wireless Local Area Network (WLAN) Interworking; System Description".</w:t>
      </w:r>
    </w:p>
    <w:p w14:paraId="1CC61191" w14:textId="77777777" w:rsidR="00DB541B" w:rsidRDefault="00DB541B" w:rsidP="00DB541B">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59C9AD9" w14:textId="77777777" w:rsidR="00DB541B" w:rsidRDefault="00DB541B" w:rsidP="00DB541B">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3ED795C" w14:textId="77777777" w:rsidR="00DB541B" w:rsidRDefault="00DB541B" w:rsidP="00DB541B">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18558216" w14:textId="77777777" w:rsidR="00DB541B" w:rsidRDefault="00DB541B" w:rsidP="00DB541B">
      <w:pPr>
        <w:pStyle w:val="EX"/>
      </w:pPr>
      <w:r>
        <w:t>[47]</w:t>
      </w:r>
      <w:r>
        <w:tab/>
        <w:t xml:space="preserve">3GPP TS 24.301: </w:t>
      </w:r>
      <w:r>
        <w:rPr>
          <w:noProof/>
        </w:rPr>
        <w:t>"</w:t>
      </w:r>
      <w:r>
        <w:t>Non-Access-Stratum (NAS) protocol for Evolved Packet System (EPS); Stage 3</w:t>
      </w:r>
      <w:r>
        <w:rPr>
          <w:noProof/>
        </w:rPr>
        <w:t>"</w:t>
      </w:r>
      <w:r>
        <w:t>.</w:t>
      </w:r>
    </w:p>
    <w:p w14:paraId="236C3A4B" w14:textId="77777777" w:rsidR="00DB541B" w:rsidRDefault="00DB541B" w:rsidP="00DB541B">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0A0520D9" w14:textId="77777777" w:rsidR="00DB541B" w:rsidRDefault="00DB541B" w:rsidP="00DB541B">
      <w:pPr>
        <w:pStyle w:val="EX"/>
      </w:pPr>
      <w:r>
        <w:t>[49]</w:t>
      </w:r>
      <w:r>
        <w:tab/>
        <w:t xml:space="preserve">3GPP TS 24.303: </w:t>
      </w:r>
      <w:r>
        <w:rPr>
          <w:noProof/>
        </w:rPr>
        <w:t>"</w:t>
      </w:r>
      <w:r>
        <w:t>Mobility management based on Dual-Stack Mobile IPv6; Stage 3</w:t>
      </w:r>
      <w:r>
        <w:rPr>
          <w:noProof/>
        </w:rPr>
        <w:t>"</w:t>
      </w:r>
      <w:r>
        <w:t>.</w:t>
      </w:r>
    </w:p>
    <w:p w14:paraId="01C9D0E5" w14:textId="77777777" w:rsidR="00DB541B" w:rsidRDefault="00DB541B" w:rsidP="00DB541B">
      <w:pPr>
        <w:pStyle w:val="EX"/>
      </w:pPr>
      <w:r>
        <w:t>[50]</w:t>
      </w:r>
      <w:r>
        <w:tab/>
        <w:t>(void)</w:t>
      </w:r>
    </w:p>
    <w:p w14:paraId="365F8D2D" w14:textId="77777777" w:rsidR="00DB541B" w:rsidRDefault="00DB541B" w:rsidP="00DB541B">
      <w:pPr>
        <w:pStyle w:val="EX"/>
      </w:pPr>
      <w:r>
        <w:t>[51]</w:t>
      </w:r>
      <w:r>
        <w:tab/>
        <w:t>(void)</w:t>
      </w:r>
    </w:p>
    <w:p w14:paraId="0AB7C2BB" w14:textId="77777777" w:rsidR="00DB541B" w:rsidRDefault="00DB541B" w:rsidP="00DB541B">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46B64012" w14:textId="77777777" w:rsidR="00DB541B" w:rsidRDefault="00DB541B" w:rsidP="00DB541B">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58C4DEF6" w14:textId="77777777" w:rsidR="00DB541B" w:rsidRDefault="00DB541B" w:rsidP="00DB541B">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13AA56D7" w14:textId="77777777" w:rsidR="00DB541B" w:rsidRDefault="00DB541B" w:rsidP="00DB541B">
      <w:pPr>
        <w:pStyle w:val="EX"/>
      </w:pPr>
      <w:r>
        <w:rPr>
          <w:noProof/>
        </w:rPr>
        <w:t>[55]</w:t>
      </w:r>
      <w:r>
        <w:rPr>
          <w:noProof/>
        </w:rPr>
        <w:tab/>
      </w:r>
      <w:r>
        <w:t>ATIS-0700005 "Lawfully Authorized Electronic Surveillance (LAES) for 3GPP IMS-based VoIP and other Multimedia Services".</w:t>
      </w:r>
    </w:p>
    <w:p w14:paraId="08D236EC" w14:textId="77777777" w:rsidR="00DB541B" w:rsidRDefault="00DB541B" w:rsidP="00DB541B">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0391B3C9" w14:textId="77777777" w:rsidR="00DB541B" w:rsidRDefault="00DB541B" w:rsidP="00DB541B">
      <w:pPr>
        <w:pStyle w:val="EX"/>
      </w:pPr>
      <w:r>
        <w:t>[57]</w:t>
      </w:r>
      <w:r>
        <w:tab/>
      </w:r>
      <w:r>
        <w:rPr>
          <w:noProof/>
        </w:rPr>
        <w:t>Void</w:t>
      </w:r>
      <w:r>
        <w:t>.</w:t>
      </w:r>
    </w:p>
    <w:p w14:paraId="07AAD467" w14:textId="77777777" w:rsidR="00DB541B" w:rsidRDefault="00DB541B" w:rsidP="00DB541B">
      <w:pPr>
        <w:pStyle w:val="EX"/>
      </w:pPr>
      <w:r>
        <w:t>[58]</w:t>
      </w:r>
      <w:r>
        <w:tab/>
        <w:t>IETF RFC 4217: "Securing FTP with TLS".</w:t>
      </w:r>
    </w:p>
    <w:p w14:paraId="3FA3379A" w14:textId="77777777" w:rsidR="00DB541B" w:rsidRDefault="00DB541B" w:rsidP="00DB541B">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7398F405" w14:textId="77777777" w:rsidR="00DB541B" w:rsidRDefault="00DB541B" w:rsidP="00DB541B">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DD6654B" w14:textId="77777777" w:rsidR="00DB541B" w:rsidRDefault="00DB541B" w:rsidP="00DB541B">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34F8C34A" w14:textId="77777777" w:rsidR="00DB541B" w:rsidRDefault="00DB541B" w:rsidP="00DB541B">
      <w:pPr>
        <w:pStyle w:val="EX"/>
        <w:rPr>
          <w:noProof/>
        </w:rPr>
      </w:pPr>
      <w:r>
        <w:rPr>
          <w:noProof/>
        </w:rPr>
        <w:t>[62]</w:t>
      </w:r>
      <w:r>
        <w:rPr>
          <w:noProof/>
        </w:rPr>
        <w:tab/>
        <w:t>3GPP TS 25.413: "UTRAN Iu interface Radio Access Network Application Part (RANAP) signalling".</w:t>
      </w:r>
    </w:p>
    <w:p w14:paraId="4668CDF1" w14:textId="77777777" w:rsidR="00DB541B" w:rsidRDefault="00DB541B" w:rsidP="00DB541B">
      <w:pPr>
        <w:pStyle w:val="EX"/>
      </w:pPr>
      <w:r>
        <w:t>[63]</w:t>
      </w:r>
      <w:r>
        <w:tab/>
        <w:t>3GPP TS 29.279: "Mobile IPv4 (MIPv4) based mobility protocols; Stage 3".</w:t>
      </w:r>
    </w:p>
    <w:p w14:paraId="3DB16B25" w14:textId="77777777" w:rsidR="00DB541B" w:rsidRDefault="00DB541B" w:rsidP="00DB541B">
      <w:pPr>
        <w:pStyle w:val="EX"/>
      </w:pPr>
      <w:r>
        <w:t>[64]</w:t>
      </w:r>
      <w:r>
        <w:tab/>
        <w:t>3GPP TS 29.118: "Mobility Management Entity (MME) -Visitor Location Register (VLR) SGs interface specification"</w:t>
      </w:r>
    </w:p>
    <w:p w14:paraId="5A68470D" w14:textId="77777777" w:rsidR="00DB541B" w:rsidRDefault="00DB541B" w:rsidP="00DB541B">
      <w:pPr>
        <w:pStyle w:val="EX"/>
      </w:pPr>
      <w:r>
        <w:lastRenderedPageBreak/>
        <w:t>[65]</w:t>
      </w:r>
      <w:r>
        <w:tab/>
        <w:t>ANSI/J-STD-025-B: "Lawfully Authorized Electronic Surveillance", July 17, 2006.</w:t>
      </w:r>
    </w:p>
    <w:p w14:paraId="6D7AAB0A" w14:textId="77777777" w:rsidR="00DB541B" w:rsidRDefault="00DB541B" w:rsidP="00DB541B">
      <w:pPr>
        <w:pStyle w:val="EX"/>
      </w:pPr>
      <w:r>
        <w:t>[66]</w:t>
      </w:r>
      <w:r>
        <w:tab/>
        <w:t>3GPP TS 24.007: "Mobile Radio Interface Signalling Layer 3; General Aspects".</w:t>
      </w:r>
    </w:p>
    <w:p w14:paraId="16009F5D" w14:textId="77777777" w:rsidR="00DB541B" w:rsidRDefault="00DB541B" w:rsidP="00DB541B">
      <w:pPr>
        <w:pStyle w:val="EX"/>
      </w:pPr>
      <w:r>
        <w:t>[67]</w:t>
      </w:r>
      <w:r>
        <w:tab/>
        <w:t>IETF RFC 3966: "The Tel URIs for Telephone Numbers", December, 2004.</w:t>
      </w:r>
    </w:p>
    <w:p w14:paraId="30EE68A9" w14:textId="77777777" w:rsidR="00DB541B" w:rsidRPr="00750150" w:rsidRDefault="00DB541B" w:rsidP="00DB541B">
      <w:pPr>
        <w:pStyle w:val="EX"/>
      </w:pPr>
      <w:r w:rsidRPr="00750150">
        <w:t>[68]</w:t>
      </w:r>
      <w:r w:rsidRPr="00750150">
        <w:tab/>
        <w:t xml:space="preserve">IETF RFC 791: </w:t>
      </w:r>
      <w:r>
        <w:t>"</w:t>
      </w:r>
      <w:r w:rsidRPr="00750150">
        <w:t>Internet Protocol</w:t>
      </w:r>
      <w:r>
        <w:t>"</w:t>
      </w:r>
    </w:p>
    <w:p w14:paraId="4531E5E0" w14:textId="77777777" w:rsidR="00DB541B" w:rsidRDefault="00DB541B" w:rsidP="00DB541B">
      <w:pPr>
        <w:pStyle w:val="EX"/>
      </w:pPr>
      <w:r>
        <w:t>[69]</w:t>
      </w:r>
      <w:r>
        <w:tab/>
        <w:t>IETF RFC 2460: "Internet Protocol, Version 6 (IPv6) Specification".</w:t>
      </w:r>
    </w:p>
    <w:p w14:paraId="264C8AFB" w14:textId="77777777" w:rsidR="00DB541B" w:rsidRDefault="00DB541B" w:rsidP="00DB541B">
      <w:pPr>
        <w:pStyle w:val="EX"/>
      </w:pPr>
      <w:r>
        <w:t>[70]</w:t>
      </w:r>
      <w:r>
        <w:tab/>
        <w:t>IEFT RFC 3697: "IPv6 Flow Label Specification".</w:t>
      </w:r>
    </w:p>
    <w:p w14:paraId="617C9965" w14:textId="77777777" w:rsidR="00DB541B" w:rsidRPr="00BB20B8" w:rsidRDefault="00DB541B" w:rsidP="00DB541B">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0415AC35" w14:textId="77777777" w:rsidR="00DB541B" w:rsidRDefault="00DB541B" w:rsidP="00DB541B">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4E7C320A" w14:textId="77777777" w:rsidR="00DB541B" w:rsidRPr="00E36F0E" w:rsidRDefault="00DB541B" w:rsidP="00DB541B">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D9879BC" w14:textId="77777777" w:rsidR="00DB541B" w:rsidRPr="00152DA2" w:rsidRDefault="00DB541B" w:rsidP="00DB541B">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2D82DB71" w14:textId="77777777" w:rsidR="00DB541B" w:rsidRDefault="00DB541B" w:rsidP="00DB541B">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10295618" w14:textId="77777777" w:rsidR="00DB541B" w:rsidRDefault="00DB541B" w:rsidP="00DB541B">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1CD89A9B" w14:textId="77777777" w:rsidR="00DB541B" w:rsidRDefault="00DB541B" w:rsidP="00DB541B">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3CAFF584" w14:textId="77777777" w:rsidR="00DB541B" w:rsidRDefault="00DB541B" w:rsidP="00DB541B">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56A8E30" w14:textId="77777777" w:rsidR="00DB541B" w:rsidRDefault="00DB541B" w:rsidP="00DB541B">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23DD9AFC" w14:textId="77777777" w:rsidR="00DB541B" w:rsidRDefault="00DB541B" w:rsidP="00DB541B">
      <w:pPr>
        <w:pStyle w:val="EX"/>
      </w:pPr>
      <w:r>
        <w:t>[80]</w:t>
      </w:r>
      <w:r>
        <w:tab/>
        <w:t>IETF RFC 4825:"The Extensible Markup Language (XML) Configuration Access Protocol (XCAP)".</w:t>
      </w:r>
    </w:p>
    <w:p w14:paraId="078F7D55" w14:textId="77777777" w:rsidR="00DB541B" w:rsidRDefault="00DB541B" w:rsidP="00DB541B">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6C7D9CE" w14:textId="77777777" w:rsidR="00DB541B" w:rsidRDefault="00DB541B" w:rsidP="00DB541B">
      <w:pPr>
        <w:pStyle w:val="EX"/>
      </w:pPr>
      <w:r>
        <w:t>[82]</w:t>
      </w:r>
      <w:r>
        <w:tab/>
        <w:t>IETF RFC 7255: "Using the International Mobile station Equipment Identity (IMEI) Uniform Resource Name (URN) as an Instance ID".</w:t>
      </w:r>
    </w:p>
    <w:p w14:paraId="5BFB88F4" w14:textId="77777777" w:rsidR="00DB541B" w:rsidRDefault="00DB541B" w:rsidP="00DB541B">
      <w:pPr>
        <w:pStyle w:val="EX"/>
        <w:rPr>
          <w:noProof/>
        </w:rPr>
      </w:pPr>
      <w:r>
        <w:rPr>
          <w:noProof/>
        </w:rPr>
        <w:t>[83]</w:t>
      </w:r>
      <w:r>
        <w:rPr>
          <w:noProof/>
        </w:rPr>
        <w:tab/>
        <w:t>3GPP TS 22.468: "</w:t>
      </w:r>
      <w:r w:rsidRPr="008D7965">
        <w:rPr>
          <w:noProof/>
        </w:rPr>
        <w:t>Group Communication System Enablers for LTE (GCSE_LTE)</w:t>
      </w:r>
      <w:r>
        <w:rPr>
          <w:noProof/>
        </w:rPr>
        <w:t>".</w:t>
      </w:r>
    </w:p>
    <w:p w14:paraId="5BC1DFAA" w14:textId="77777777" w:rsidR="00DB541B" w:rsidRDefault="00DB541B" w:rsidP="00DB541B">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37AE7398" w14:textId="77777777" w:rsidR="00DB541B" w:rsidRDefault="00DB541B" w:rsidP="00DB541B">
      <w:pPr>
        <w:pStyle w:val="EX"/>
      </w:pPr>
      <w:r>
        <w:rPr>
          <w:noProof/>
        </w:rPr>
        <w:t>[85]</w:t>
      </w:r>
      <w:r>
        <w:rPr>
          <w:noProof/>
        </w:rPr>
        <w:tab/>
        <w:t>3GPP TS 25.321: "Medium Access Control (MAC) protocol specification".</w:t>
      </w:r>
    </w:p>
    <w:p w14:paraId="3A956B35" w14:textId="77777777" w:rsidR="00DB541B" w:rsidRDefault="00DB541B" w:rsidP="00DB541B">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113E93B1" w14:textId="77777777" w:rsidR="00DB541B" w:rsidRDefault="00DB541B" w:rsidP="00DB541B">
      <w:pPr>
        <w:pStyle w:val="EX"/>
      </w:pPr>
      <w:r>
        <w:t>[</w:t>
      </w:r>
      <w:r>
        <w:rPr>
          <w:lang w:eastAsia="zh-CN"/>
        </w:rPr>
        <w:t>87</w:t>
      </w:r>
      <w:r>
        <w:t>]</w:t>
      </w:r>
      <w:r>
        <w:tab/>
        <w:t>ITU-T Recommendation E.212: "The international identification plan for public networks and subscriptions".</w:t>
      </w:r>
    </w:p>
    <w:p w14:paraId="28B4B310" w14:textId="77777777" w:rsidR="00DB541B" w:rsidRPr="00750150" w:rsidRDefault="00DB541B" w:rsidP="00DB541B">
      <w:pPr>
        <w:pStyle w:val="EX"/>
        <w:rPr>
          <w:lang w:val="it-IT" w:eastAsia="zh-CN"/>
        </w:rPr>
      </w:pPr>
      <w:r w:rsidRPr="00750150">
        <w:rPr>
          <w:lang w:val="it-IT"/>
        </w:rPr>
        <w:t>[88]</w:t>
      </w:r>
      <w:r w:rsidRPr="00750150">
        <w:rPr>
          <w:lang w:val="it-IT"/>
        </w:rPr>
        <w:tab/>
        <w:t xml:space="preserve">OMA MLP TS: "Mobile Location </w:t>
      </w:r>
      <w:proofErr w:type="spellStart"/>
      <w:r w:rsidRPr="00750150">
        <w:rPr>
          <w:lang w:val="it-IT"/>
        </w:rPr>
        <w:t>Protocol</w:t>
      </w:r>
      <w:proofErr w:type="spellEnd"/>
      <w:r w:rsidRPr="00750150">
        <w:rPr>
          <w:lang w:val="it-IT"/>
        </w:rPr>
        <w:t>"</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Pr>
          <w:rStyle w:val="ZDONTMODIFY"/>
          <w:lang w:val="fi-FI"/>
        </w:rPr>
        <w:t>_5-20181211-C</w:t>
      </w:r>
      <w:r>
        <w:rPr>
          <w:rStyle w:val="ZMODIFY"/>
          <w:lang w:val="fi-FI" w:eastAsia="zh-CN"/>
        </w:rPr>
        <w:t>.</w:t>
      </w:r>
    </w:p>
    <w:p w14:paraId="37462469" w14:textId="77777777" w:rsidR="00DB541B" w:rsidRDefault="00DB541B" w:rsidP="00DB541B">
      <w:pPr>
        <w:pStyle w:val="EX"/>
      </w:pPr>
      <w:r>
        <w:t>[89]</w:t>
      </w:r>
      <w:r>
        <w:tab/>
      </w:r>
      <w:r w:rsidRPr="001F53C9">
        <w:t>MMS Architecture OMA-AD-MMS-V1_3-20110913-A.</w:t>
      </w:r>
    </w:p>
    <w:p w14:paraId="18EFA172" w14:textId="77777777" w:rsidR="00DB541B" w:rsidRPr="00750150" w:rsidRDefault="00DB541B" w:rsidP="00DB541B">
      <w:pPr>
        <w:pStyle w:val="EX"/>
        <w:rPr>
          <w:lang w:val="pt-BR"/>
        </w:rPr>
      </w:pPr>
      <w:r w:rsidRPr="00750150">
        <w:rPr>
          <w:lang w:val="pt-BR"/>
        </w:rPr>
        <w:t>[90]</w:t>
      </w:r>
      <w:r w:rsidRPr="00750150">
        <w:rPr>
          <w:lang w:val="pt-BR"/>
        </w:rPr>
        <w:tab/>
      </w:r>
      <w:proofErr w:type="spellStart"/>
      <w:r w:rsidRPr="00750150">
        <w:rPr>
          <w:lang w:val="pt-BR"/>
        </w:rPr>
        <w:t>Multimedia</w:t>
      </w:r>
      <w:proofErr w:type="spellEnd"/>
      <w:r w:rsidRPr="00750150">
        <w:rPr>
          <w:lang w:val="pt-BR"/>
        </w:rPr>
        <w:t xml:space="preserve"> </w:t>
      </w:r>
      <w:proofErr w:type="spellStart"/>
      <w:r w:rsidRPr="00750150">
        <w:rPr>
          <w:lang w:val="pt-BR"/>
        </w:rPr>
        <w:t>Messaging</w:t>
      </w:r>
      <w:proofErr w:type="spellEnd"/>
      <w:r w:rsidRPr="00750150">
        <w:rPr>
          <w:lang w:val="pt-BR"/>
        </w:rPr>
        <w:t xml:space="preserve"> Service </w:t>
      </w:r>
      <w:proofErr w:type="spellStart"/>
      <w:r w:rsidRPr="00750150">
        <w:rPr>
          <w:lang w:val="pt-BR"/>
        </w:rPr>
        <w:t>Encapsulation</w:t>
      </w:r>
      <w:proofErr w:type="spellEnd"/>
      <w:r w:rsidRPr="00750150">
        <w:rPr>
          <w:lang w:val="pt-BR"/>
        </w:rPr>
        <w:t xml:space="preserve"> </w:t>
      </w:r>
      <w:proofErr w:type="spellStart"/>
      <w:r w:rsidRPr="00750150">
        <w:rPr>
          <w:lang w:val="pt-BR"/>
        </w:rPr>
        <w:t>Protocol</w:t>
      </w:r>
      <w:proofErr w:type="spellEnd"/>
      <w:r w:rsidRPr="00750150">
        <w:rPr>
          <w:lang w:val="pt-BR"/>
        </w:rPr>
        <w:t xml:space="preserve"> OMA-TS-MMS_ENC-V1_3-20110913-A.</w:t>
      </w:r>
    </w:p>
    <w:p w14:paraId="3C1148F6" w14:textId="77777777" w:rsidR="00DB541B" w:rsidRDefault="00DB541B" w:rsidP="00DB541B">
      <w:pPr>
        <w:pStyle w:val="EX"/>
      </w:pPr>
      <w:r>
        <w:lastRenderedPageBreak/>
        <w:t>[91]</w:t>
      </w:r>
      <w:r>
        <w:tab/>
      </w:r>
      <w:r w:rsidRPr="001F53C9">
        <w:t>3GPP TS 22.140: "Multimedia Messaging Service (MMS); Stage 1".</w:t>
      </w:r>
    </w:p>
    <w:p w14:paraId="7E28E832" w14:textId="77777777" w:rsidR="00DB541B" w:rsidRPr="00DB541B" w:rsidRDefault="00DB541B" w:rsidP="00DB541B">
      <w:pPr>
        <w:pStyle w:val="EX"/>
        <w:rPr>
          <w:lang w:val="de-DE" w:eastAsia="zh-CN"/>
        </w:rPr>
      </w:pPr>
      <w:r w:rsidRPr="00DB541B">
        <w:rPr>
          <w:lang w:val="de-DE"/>
        </w:rPr>
        <w:t>[92]</w:t>
      </w:r>
      <w:r w:rsidRPr="00DB541B">
        <w:rPr>
          <w:lang w:val="de-DE"/>
        </w:rPr>
        <w:tab/>
        <w:t>IETF RFC 2822: "Internet Message Format".</w:t>
      </w:r>
    </w:p>
    <w:p w14:paraId="0260B669" w14:textId="77777777" w:rsidR="00DB541B" w:rsidRPr="006B0A90" w:rsidRDefault="00DB541B" w:rsidP="00DB541B">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53429184" w14:textId="53E19C26" w:rsidR="00DB541B" w:rsidRDefault="00DB541B" w:rsidP="00DB541B">
      <w:pPr>
        <w:pStyle w:val="EX"/>
        <w:rPr>
          <w:lang w:val="fr-FR"/>
        </w:rPr>
      </w:pPr>
      <w:r>
        <w:rPr>
          <w:lang w:val="fr-FR"/>
        </w:rPr>
        <w:t>[94]</w:t>
      </w:r>
      <w:r>
        <w:rPr>
          <w:lang w:val="fr-FR"/>
        </w:rPr>
        <w:tab/>
      </w:r>
      <w:r w:rsidRPr="00CB605A">
        <w:rPr>
          <w:lang w:val="fr-FR"/>
        </w:rPr>
        <w:t xml:space="preserve">IETF RFC </w:t>
      </w:r>
      <w:del w:id="2" w:author="Michael Eisenschmid (ZITiS)" w:date="2022-01-19T07:30:00Z">
        <w:r w:rsidDel="00CB445E">
          <w:rPr>
            <w:lang w:val="fr-FR"/>
          </w:rPr>
          <w:delText>45</w:delText>
        </w:r>
      </w:del>
      <w:ins w:id="3" w:author="Michael Eisenschmid (ZITiS)" w:date="2022-01-19T07:30:00Z">
        <w:r w:rsidR="00CB445E">
          <w:rPr>
            <w:lang w:val="fr-FR"/>
          </w:rPr>
          <w:t>88</w:t>
        </w:r>
      </w:ins>
      <w:r>
        <w:rPr>
          <w:lang w:val="fr-FR"/>
        </w:rPr>
        <w:t>66</w:t>
      </w:r>
      <w:r w:rsidRPr="00CB605A">
        <w:rPr>
          <w:lang w:val="fr-FR"/>
        </w:rPr>
        <w:t>: "</w:t>
      </w:r>
      <w:r>
        <w:rPr>
          <w:lang w:val="fr-FR"/>
        </w:rPr>
        <w:t>Session Description Protocol</w:t>
      </w:r>
      <w:r w:rsidRPr="00CB605A">
        <w:rPr>
          <w:lang w:val="fr-FR"/>
        </w:rPr>
        <w:t>".</w:t>
      </w:r>
    </w:p>
    <w:p w14:paraId="3BD557B6" w14:textId="77777777" w:rsidR="00DB541B" w:rsidRPr="006B0A90" w:rsidRDefault="00DB541B" w:rsidP="00DB541B">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0292BB09" w14:textId="77777777" w:rsidR="00DB541B" w:rsidRDefault="00DB541B" w:rsidP="00DB541B">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521DFA8C" w14:textId="77777777" w:rsidR="00DB541B" w:rsidRPr="00750150" w:rsidRDefault="00DB541B" w:rsidP="00DB541B">
      <w:pPr>
        <w:pStyle w:val="EX"/>
        <w:rPr>
          <w:lang w:val="it-IT"/>
        </w:rPr>
      </w:pPr>
      <w:r w:rsidRPr="00750150">
        <w:rPr>
          <w:noProof/>
          <w:lang w:val="it-IT"/>
        </w:rPr>
        <w:t>[97]</w:t>
      </w:r>
      <w:r w:rsidRPr="00750150">
        <w:rPr>
          <w:noProof/>
          <w:lang w:val="it-IT"/>
        </w:rPr>
        <w:tab/>
        <w:t xml:space="preserve">OMA-AD-PoC-V2_1-20110802-A, </w:t>
      </w:r>
      <w:r w:rsidRPr="00750150">
        <w:rPr>
          <w:lang w:val="it-IT"/>
        </w:rPr>
        <w:t xml:space="preserve">Architecture </w:t>
      </w:r>
      <w:proofErr w:type="spellStart"/>
      <w:r w:rsidRPr="00750150">
        <w:rPr>
          <w:lang w:val="it-IT"/>
        </w:rPr>
        <w:t>Document</w:t>
      </w:r>
      <w:proofErr w:type="spellEnd"/>
      <w:r w:rsidRPr="00750150">
        <w:rPr>
          <w:lang w:val="it-IT"/>
        </w:rPr>
        <w:t>.</w:t>
      </w:r>
    </w:p>
    <w:p w14:paraId="6321A221" w14:textId="77777777" w:rsidR="00DB541B" w:rsidRPr="00DB541B" w:rsidRDefault="00DB541B" w:rsidP="00DB541B">
      <w:pPr>
        <w:pStyle w:val="EX"/>
        <w:rPr>
          <w:lang w:val="pt-PT"/>
        </w:rPr>
      </w:pPr>
      <w:r w:rsidRPr="00DB541B">
        <w:rPr>
          <w:lang w:val="pt-PT"/>
        </w:rPr>
        <w:t>[98]</w:t>
      </w:r>
      <w:r w:rsidRPr="00DB541B">
        <w:rPr>
          <w:lang w:val="pt-PT"/>
        </w:rPr>
        <w:tab/>
        <w:t>OMA-TS-</w:t>
      </w:r>
      <w:proofErr w:type="spellStart"/>
      <w:r w:rsidRPr="00DB541B">
        <w:rPr>
          <w:lang w:val="pt-PT"/>
        </w:rPr>
        <w:t>PoC_User</w:t>
      </w:r>
      <w:proofErr w:type="spellEnd"/>
      <w:r w:rsidRPr="00DB541B">
        <w:rPr>
          <w:lang w:val="pt-PT"/>
        </w:rPr>
        <w:t xml:space="preserve"> Plane-V2_1-20110802-A.</w:t>
      </w:r>
    </w:p>
    <w:p w14:paraId="1C55B198" w14:textId="77777777" w:rsidR="00DB541B" w:rsidRDefault="00DB541B" w:rsidP="00DB541B">
      <w:pPr>
        <w:pStyle w:val="EX"/>
      </w:pPr>
      <w:r>
        <w:rPr>
          <w:lang w:val="en-US"/>
        </w:rPr>
        <w:t>[99]</w:t>
      </w:r>
      <w:r>
        <w:rPr>
          <w:lang w:val="en-US"/>
        </w:rPr>
        <w:tab/>
        <w:t>3GPP TS 37.340: "Evolved Universal Radio Access (E-UTRA) and NR-Multi-connectivity; Stage 2".</w:t>
      </w:r>
    </w:p>
    <w:p w14:paraId="1E8AD363" w14:textId="77777777" w:rsidR="00DB541B" w:rsidRDefault="00DB541B" w:rsidP="00DB541B">
      <w:pPr>
        <w:pStyle w:val="EX"/>
        <w:rPr>
          <w:lang w:val="it-IT"/>
        </w:rPr>
      </w:pPr>
      <w:r>
        <w:t>[100]</w:t>
      </w:r>
      <w:r>
        <w:tab/>
        <w:t>3GPP TS 36.413: "E-UTRAN – S1 Application Protocol (S1AP)".</w:t>
      </w:r>
    </w:p>
    <w:p w14:paraId="4EDC3529" w14:textId="77777777" w:rsidR="00DB541B" w:rsidRPr="005979B0" w:rsidRDefault="00DB541B" w:rsidP="00DB541B">
      <w:pPr>
        <w:pStyle w:val="EX"/>
      </w:pPr>
      <w:r w:rsidRPr="005979B0">
        <w:t>[101]</w:t>
      </w:r>
      <w:r w:rsidRPr="005979B0">
        <w:tab/>
        <w:t>3GPP TS 29.336: "Home Subscriber Server (HSS) diameter interfaces for interworking with packet data networks and applications".</w:t>
      </w:r>
    </w:p>
    <w:p w14:paraId="70F04893" w14:textId="77777777" w:rsidR="00DB541B" w:rsidRPr="00DB541B" w:rsidRDefault="00DB541B" w:rsidP="00DB541B">
      <w:pPr>
        <w:pStyle w:val="EX"/>
        <w:rPr>
          <w:rStyle w:val="gmail-msoins"/>
          <w:lang w:val="pt-PT"/>
        </w:rPr>
      </w:pPr>
      <w:r w:rsidRPr="00DB541B">
        <w:rPr>
          <w:lang w:val="pt-PT"/>
        </w:rPr>
        <w:t>[102]</w:t>
      </w:r>
      <w:r w:rsidRPr="00DB541B">
        <w:rPr>
          <w:lang w:val="pt-PT"/>
        </w:rPr>
        <w:tab/>
      </w:r>
      <w:r w:rsidRPr="00DB541B">
        <w:rPr>
          <w:rStyle w:val="gmail-msoins"/>
          <w:lang w:val="pt-PT"/>
        </w:rPr>
        <w:t>IETF RFC 3588: "</w:t>
      </w:r>
      <w:proofErr w:type="spellStart"/>
      <w:r w:rsidRPr="00DB541B">
        <w:rPr>
          <w:rStyle w:val="gmail-msoins"/>
          <w:lang w:val="pt-PT"/>
        </w:rPr>
        <w:t>Diameter</w:t>
      </w:r>
      <w:proofErr w:type="spellEnd"/>
      <w:r w:rsidRPr="00DB541B">
        <w:rPr>
          <w:rStyle w:val="gmail-msoins"/>
          <w:lang w:val="pt-PT"/>
        </w:rPr>
        <w:t xml:space="preserve"> Base </w:t>
      </w:r>
      <w:proofErr w:type="spellStart"/>
      <w:r w:rsidRPr="00DB541B">
        <w:rPr>
          <w:rStyle w:val="gmail-msoins"/>
          <w:lang w:val="pt-PT"/>
        </w:rPr>
        <w:t>Protocol</w:t>
      </w:r>
      <w:proofErr w:type="spellEnd"/>
      <w:r w:rsidRPr="00DB541B">
        <w:rPr>
          <w:rStyle w:val="gmail-msoins"/>
          <w:lang w:val="pt-PT"/>
        </w:rPr>
        <w:t>".</w:t>
      </w:r>
    </w:p>
    <w:p w14:paraId="4D1D11B5" w14:textId="77777777" w:rsidR="00DB541B" w:rsidRDefault="00DB541B" w:rsidP="00DB541B">
      <w:pPr>
        <w:pStyle w:val="EX"/>
        <w:rPr>
          <w:rStyle w:val="gmail-msoins"/>
        </w:rPr>
      </w:pPr>
      <w:r w:rsidRPr="005979B0">
        <w:rPr>
          <w:rStyle w:val="gmail-msoins"/>
        </w:rPr>
        <w:t>[103]</w:t>
      </w:r>
      <w:r w:rsidRPr="005979B0">
        <w:rPr>
          <w:rStyle w:val="gmail-msoins"/>
        </w:rPr>
        <w:tab/>
        <w:t>IETF RFC 4282: "The Network Access Identifier".</w:t>
      </w:r>
    </w:p>
    <w:p w14:paraId="6F3D3294" w14:textId="77777777" w:rsidR="00DB541B" w:rsidRDefault="00DB541B" w:rsidP="00DB541B">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19CA5233" w14:textId="77777777" w:rsidR="00DB541B" w:rsidRDefault="00DB541B" w:rsidP="00DB541B">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01C040E1" w14:textId="77777777" w:rsidR="00DB541B" w:rsidRPr="005979B0" w:rsidRDefault="00DB541B" w:rsidP="00DB541B">
      <w:pPr>
        <w:pStyle w:val="EX"/>
      </w:pPr>
      <w:r>
        <w:rPr>
          <w:lang w:val="fr-FR"/>
        </w:rPr>
        <w:t>[106]</w:t>
      </w:r>
      <w:r>
        <w:rPr>
          <w:lang w:val="fr-FR"/>
        </w:rPr>
        <w:tab/>
        <w:t>3GPP TS 33.126: "</w:t>
      </w:r>
      <w:r w:rsidRPr="00E3109A">
        <w:t xml:space="preserve"> </w:t>
      </w:r>
      <w:r w:rsidRPr="00583848">
        <w:t>Lawful interception requirements</w:t>
      </w:r>
      <w:r>
        <w:rPr>
          <w:lang w:val="fr-FR"/>
        </w:rPr>
        <w:t xml:space="preserve"> ".</w:t>
      </w:r>
    </w:p>
    <w:p w14:paraId="68C378B4" w14:textId="7443D9A4" w:rsidR="00B97586" w:rsidRPr="000D66CC" w:rsidRDefault="00B97586" w:rsidP="00B97586">
      <w:pPr>
        <w:jc w:val="center"/>
        <w:rPr>
          <w:rFonts w:ascii="Arial" w:hAnsi="Arial" w:cs="Arial"/>
          <w:noProof/>
          <w:color w:val="FF0000"/>
          <w:sz w:val="28"/>
          <w:szCs w:val="28"/>
        </w:rPr>
      </w:pPr>
    </w:p>
    <w:p w14:paraId="7C77FA31" w14:textId="2E23971D" w:rsidR="000D66CC" w:rsidRDefault="00F642E8" w:rsidP="000D66CC">
      <w:pPr>
        <w:pStyle w:val="Code"/>
        <w:jc w:val="center"/>
        <w:rPr>
          <w:rFonts w:ascii="Arial" w:hAnsi="Arial" w:cs="Arial"/>
          <w:color w:val="FF0000"/>
          <w:sz w:val="28"/>
          <w:szCs w:val="28"/>
        </w:rPr>
      </w:pPr>
      <w:r>
        <w:rPr>
          <w:rFonts w:ascii="Arial" w:hAnsi="Arial" w:cs="Arial"/>
          <w:color w:val="FF0000"/>
          <w:sz w:val="28"/>
          <w:szCs w:val="28"/>
        </w:rPr>
        <w:t>-----</w:t>
      </w:r>
      <w:r w:rsidR="003E322B">
        <w:rPr>
          <w:rFonts w:ascii="Arial" w:hAnsi="Arial" w:cs="Arial"/>
          <w:color w:val="FF0000"/>
          <w:sz w:val="28"/>
          <w:szCs w:val="28"/>
        </w:rPr>
        <w:t>E</w:t>
      </w:r>
      <w:r w:rsidR="000D66CC" w:rsidRPr="000D66CC">
        <w:rPr>
          <w:rFonts w:ascii="Arial" w:hAnsi="Arial" w:cs="Arial"/>
          <w:color w:val="FF0000"/>
          <w:sz w:val="28"/>
          <w:szCs w:val="28"/>
        </w:rPr>
        <w:t>ND OF FIRST CHANGE</w:t>
      </w:r>
      <w:r>
        <w:rPr>
          <w:rFonts w:ascii="Arial" w:hAnsi="Arial" w:cs="Arial"/>
          <w:color w:val="FF0000"/>
          <w:sz w:val="28"/>
          <w:szCs w:val="28"/>
        </w:rPr>
        <w:t>-----</w:t>
      </w:r>
    </w:p>
    <w:p w14:paraId="4D1D74FF" w14:textId="7E1E3DFD" w:rsidR="00F642E8" w:rsidRDefault="00F642E8" w:rsidP="000D66CC">
      <w:pPr>
        <w:pStyle w:val="Code"/>
        <w:jc w:val="center"/>
        <w:rPr>
          <w:rFonts w:ascii="Arial" w:hAnsi="Arial" w:cs="Arial"/>
          <w:color w:val="FF0000"/>
          <w:sz w:val="28"/>
          <w:szCs w:val="28"/>
        </w:rPr>
      </w:pPr>
    </w:p>
    <w:p w14:paraId="62041D7F" w14:textId="3AC16B2F" w:rsidR="00B74795" w:rsidRDefault="00F642E8" w:rsidP="00B55557">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5D017D7D" w14:textId="77777777" w:rsidR="00CB445E" w:rsidRPr="00C17375" w:rsidRDefault="00CB445E" w:rsidP="00CB445E">
      <w:pPr>
        <w:pStyle w:val="Heading3"/>
      </w:pPr>
      <w:bookmarkStart w:id="4" w:name="_Toc26534860"/>
      <w:r>
        <w:t>5.7</w:t>
      </w:r>
      <w:r w:rsidRPr="00C17375">
        <w:t>.</w:t>
      </w:r>
      <w:r>
        <w:t>4</w:t>
      </w:r>
      <w:r w:rsidRPr="00C17375">
        <w:tab/>
        <w:t>Payload Description</w:t>
      </w:r>
      <w:bookmarkEnd w:id="4"/>
    </w:p>
    <w:p w14:paraId="1D3815DB" w14:textId="507517AF" w:rsidR="00CB445E" w:rsidRDefault="00CB445E" w:rsidP="00CB445E">
      <w:r>
        <w:t xml:space="preserve">The intercepted voice-content delivered over HI3 is identified within the ASN.1 module as payload. The information necessary for the LEMF to decode the payload shall be included within the CC. Within the ASN.1, this is identified as payload description that contains the media format (RFC 3551 [93]) and media attributes (RFC </w:t>
      </w:r>
      <w:del w:id="5" w:author="Michael Eisenschmid (ZITiS)" w:date="2022-01-19T07:30:00Z">
        <w:r w:rsidDel="00CB445E">
          <w:delText>45</w:delText>
        </w:r>
      </w:del>
      <w:ins w:id="6" w:author="Michael Eisenschmid (ZITiS)" w:date="2022-01-19T07:30:00Z">
        <w:r>
          <w:t>88</w:t>
        </w:r>
      </w:ins>
      <w:r>
        <w:t xml:space="preserve">66 [94]) using the SDP (RFC </w:t>
      </w:r>
      <w:del w:id="7" w:author="Michael Eisenschmid (ZITiS)" w:date="2022-01-19T07:31:00Z">
        <w:r w:rsidDel="00CB445E">
          <w:delText>45</w:delText>
        </w:r>
      </w:del>
      <w:ins w:id="8" w:author="Michael Eisenschmid (ZITiS)" w:date="2022-01-19T07:31:00Z">
        <w:r>
          <w:t>88</w:t>
        </w:r>
      </w:ins>
      <w:r>
        <w:t>66 [94]).</w:t>
      </w:r>
    </w:p>
    <w:p w14:paraId="0BAB2630" w14:textId="77777777" w:rsidR="00CB445E" w:rsidRDefault="00CB445E" w:rsidP="00CB445E">
      <w:pPr>
        <w:pStyle w:val="NO"/>
      </w:pPr>
      <w:r>
        <w:t>NOTE:</w:t>
      </w:r>
      <w:r>
        <w:tab/>
        <w:t xml:space="preserve">When IP-based handover interface is used to deliver the CC, the payload can be in the RTP (RFC 3550 [95]) form. The codec information associated with that RTP can be delivered over HI2 or HI3. However, former approach will require changes to the IRI messages and hence, causing a backward compatibility issue. </w:t>
      </w:r>
    </w:p>
    <w:p w14:paraId="3FE4B8AF" w14:textId="77777777" w:rsidR="00CB445E" w:rsidRPr="007F0896" w:rsidRDefault="00CB445E" w:rsidP="00CB445E">
      <w:r>
        <w:t>In support of backward compatibility, the delivery of payload description (i.e. media format and media attributes when the payload is in RTP form) over HI2 shall be discouraged. In other words, the pay-load description shall be delivered over HI3.</w:t>
      </w:r>
    </w:p>
    <w:p w14:paraId="448DE2B9" w14:textId="77777777" w:rsidR="00CB445E" w:rsidRDefault="00CB445E" w:rsidP="00CB445E">
      <w:r>
        <w:t xml:space="preserve">Table 5.8 below describes the usage of Media Format and Media Attributes. </w:t>
      </w:r>
    </w:p>
    <w:p w14:paraId="123FA22F" w14:textId="77777777" w:rsidR="00CB445E" w:rsidRPr="00DC5BBC" w:rsidRDefault="00CB445E" w:rsidP="00CB445E">
      <w:pPr>
        <w:pStyle w:val="TH"/>
        <w:rPr>
          <w:lang w:val="en-US"/>
        </w:rPr>
      </w:pPr>
      <w:r w:rsidRPr="00DC5BBC">
        <w:rPr>
          <w:lang w:val="en-US"/>
        </w:rPr>
        <w:lastRenderedPageBreak/>
        <w:t xml:space="preserve">Table </w:t>
      </w:r>
      <w:r>
        <w:rPr>
          <w:lang w:val="en-US"/>
        </w:rPr>
        <w:t>5.8</w:t>
      </w:r>
      <w:r w:rsidRPr="00DC5BBC">
        <w:rPr>
          <w:lang w:val="en-US"/>
        </w:rPr>
        <w:t>: usage of media format and media attributes</w:t>
      </w:r>
    </w:p>
    <w:tbl>
      <w:tblPr>
        <w:tblW w:w="9570" w:type="dxa"/>
        <w:jc w:val="center"/>
        <w:tblLayout w:type="fixed"/>
        <w:tblCellMar>
          <w:left w:w="28" w:type="dxa"/>
          <w:right w:w="0" w:type="dxa"/>
        </w:tblCellMar>
        <w:tblLook w:val="04A0" w:firstRow="1" w:lastRow="0" w:firstColumn="1" w:lastColumn="0" w:noHBand="0" w:noVBand="1"/>
      </w:tblPr>
      <w:tblGrid>
        <w:gridCol w:w="1546"/>
        <w:gridCol w:w="1343"/>
        <w:gridCol w:w="1899"/>
        <w:gridCol w:w="4782"/>
      </w:tblGrid>
      <w:tr w:rsidR="00CB445E" w:rsidRPr="00E4538F" w14:paraId="2DA013AE" w14:textId="77777777" w:rsidTr="00D410E4">
        <w:trPr>
          <w:cantSplit/>
          <w:jc w:val="center"/>
        </w:trPr>
        <w:tc>
          <w:tcPr>
            <w:tcW w:w="1547" w:type="dxa"/>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vAlign w:val="center"/>
            <w:hideMark/>
          </w:tcPr>
          <w:p w14:paraId="2E3DA9C9" w14:textId="77777777" w:rsidR="00CB445E" w:rsidRPr="00E4538F" w:rsidRDefault="00CB445E" w:rsidP="00D410E4">
            <w:pPr>
              <w:pStyle w:val="TAL"/>
              <w:jc w:val="center"/>
              <w:rPr>
                <w:b/>
              </w:rPr>
            </w:pPr>
            <w:r w:rsidRPr="00E4538F">
              <w:rPr>
                <w:b/>
              </w:rPr>
              <w:t>Field</w:t>
            </w:r>
            <w:r>
              <w:rPr>
                <w:b/>
              </w:rPr>
              <w:t xml:space="preserve"> </w:t>
            </w:r>
            <w:r w:rsidRPr="00E4538F">
              <w:rPr>
                <w:b/>
              </w:rPr>
              <w:t>name</w:t>
            </w:r>
          </w:p>
        </w:tc>
        <w:tc>
          <w:tcPr>
            <w:tcW w:w="1344"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0EA74D27" w14:textId="77777777" w:rsidR="00CB445E" w:rsidRPr="00E4538F" w:rsidRDefault="00CB445E" w:rsidP="00D410E4">
            <w:pPr>
              <w:pStyle w:val="TAL"/>
              <w:jc w:val="center"/>
              <w:rPr>
                <w:b/>
              </w:rPr>
            </w:pPr>
            <w:r w:rsidRPr="00E4538F">
              <w:rPr>
                <w:b/>
              </w:rPr>
              <w:t>Status</w:t>
            </w:r>
          </w:p>
        </w:tc>
        <w:tc>
          <w:tcPr>
            <w:tcW w:w="1900"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43478F6F" w14:textId="77777777" w:rsidR="00CB445E" w:rsidRPr="00E4538F" w:rsidRDefault="00CB445E" w:rsidP="00D410E4">
            <w:pPr>
              <w:pStyle w:val="TAL"/>
              <w:jc w:val="center"/>
              <w:rPr>
                <w:b/>
              </w:rPr>
            </w:pPr>
            <w:r w:rsidRPr="00E4538F">
              <w:rPr>
                <w:b/>
              </w:rPr>
              <w:t>ASN.1</w:t>
            </w:r>
            <w:r>
              <w:rPr>
                <w:b/>
              </w:rPr>
              <w:t xml:space="preserve"> </w:t>
            </w:r>
            <w:r w:rsidRPr="00E4538F">
              <w:rPr>
                <w:b/>
              </w:rPr>
              <w:t>field</w:t>
            </w:r>
          </w:p>
        </w:tc>
        <w:tc>
          <w:tcPr>
            <w:tcW w:w="4786"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2B566CFE" w14:textId="77777777" w:rsidR="00CB445E" w:rsidRPr="00E4538F" w:rsidRDefault="00CB445E" w:rsidP="00D410E4">
            <w:pPr>
              <w:pStyle w:val="TAL"/>
              <w:jc w:val="center"/>
              <w:rPr>
                <w:b/>
              </w:rPr>
            </w:pPr>
            <w:r w:rsidRPr="00E4538F">
              <w:rPr>
                <w:b/>
              </w:rPr>
              <w:t>Information</w:t>
            </w:r>
          </w:p>
        </w:tc>
      </w:tr>
      <w:tr w:rsidR="00CB445E" w14:paraId="575788B4" w14:textId="77777777" w:rsidTr="00D410E4">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11FD805" w14:textId="77777777" w:rsidR="00CB445E" w:rsidRPr="003D442A" w:rsidRDefault="00CB445E" w:rsidP="00D410E4">
            <w:pPr>
              <w:pStyle w:val="TAL"/>
            </w:pPr>
            <w:r w:rsidRPr="003D442A">
              <w:t>Media</w:t>
            </w:r>
            <w:r>
              <w:t xml:space="preserve"> </w:t>
            </w:r>
            <w:r w:rsidRPr="003D442A">
              <w:t>Format</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DAF218A" w14:textId="77777777" w:rsidR="00CB445E" w:rsidRPr="003D442A" w:rsidRDefault="00CB445E" w:rsidP="00D410E4">
            <w:pPr>
              <w:pStyle w:val="TAL"/>
            </w:pPr>
            <w:r w:rsidRPr="003D442A">
              <w:t>Mandatory</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A6905C" w14:textId="77777777" w:rsidR="00CB445E" w:rsidRPr="003D442A" w:rsidRDefault="00CB445E" w:rsidP="00D410E4">
            <w:pPr>
              <w:pStyle w:val="TAL"/>
            </w:pPr>
            <w:proofErr w:type="spellStart"/>
            <w:r w:rsidRPr="003D442A">
              <w:t>mediaFormat</w:t>
            </w:r>
            <w:proofErr w:type="spellEnd"/>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FD028B" w14:textId="77777777" w:rsidR="00CB445E" w:rsidRPr="003D442A" w:rsidRDefault="00CB445E" w:rsidP="00D410E4">
            <w:pPr>
              <w:pStyle w:val="TAL"/>
            </w:pPr>
            <w:r w:rsidRPr="003D442A">
              <w:t>This</w:t>
            </w:r>
            <w:r>
              <w:t xml:space="preserve"> </w:t>
            </w:r>
            <w:r w:rsidRPr="003D442A">
              <w:t>field</w:t>
            </w:r>
            <w:r>
              <w:t xml:space="preserve"> </w:t>
            </w:r>
            <w:r w:rsidRPr="003D442A">
              <w:t>signals</w:t>
            </w:r>
            <w:r>
              <w:t xml:space="preserve"> </w:t>
            </w:r>
            <w:r w:rsidRPr="003D442A">
              <w:t>the</w:t>
            </w:r>
            <w:r>
              <w:t xml:space="preserve"> </w:t>
            </w:r>
            <w:r w:rsidRPr="003D442A">
              <w:t>codec</w:t>
            </w:r>
            <w:r>
              <w:t xml:space="preserve"> </w:t>
            </w:r>
            <w:r w:rsidRPr="003D442A">
              <w:t>used,</w:t>
            </w:r>
            <w:r>
              <w:t xml:space="preserve"> </w:t>
            </w:r>
            <w:r w:rsidRPr="003D442A">
              <w:t>as</w:t>
            </w:r>
            <w:r>
              <w:t xml:space="preserve"> </w:t>
            </w:r>
            <w:r w:rsidRPr="003D442A">
              <w:t>defined</w:t>
            </w:r>
            <w:r>
              <w:t xml:space="preserve"> </w:t>
            </w:r>
            <w:r w:rsidRPr="003D442A">
              <w:t>in</w:t>
            </w:r>
            <w:r>
              <w:t xml:space="preserve"> </w:t>
            </w:r>
            <w:r w:rsidRPr="003D442A">
              <w:t>RFC</w:t>
            </w:r>
            <w:r>
              <w:t xml:space="preserve"> </w:t>
            </w:r>
            <w:r w:rsidRPr="003D442A">
              <w:t>3551</w:t>
            </w:r>
            <w:r>
              <w:t xml:space="preserve"> [93]</w:t>
            </w:r>
            <w:r w:rsidRPr="003D442A">
              <w:t>.</w:t>
            </w:r>
            <w:r>
              <w:t xml:space="preserve"> </w:t>
            </w:r>
          </w:p>
        </w:tc>
      </w:tr>
      <w:tr w:rsidR="00CB445E" w14:paraId="5D8C7392" w14:textId="77777777" w:rsidTr="00D410E4">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424451F" w14:textId="77777777" w:rsidR="00CB445E" w:rsidRPr="003D442A" w:rsidRDefault="00CB445E" w:rsidP="00D410E4">
            <w:pPr>
              <w:pStyle w:val="TAL"/>
            </w:pPr>
            <w:r w:rsidRPr="003D442A">
              <w:t>Media</w:t>
            </w:r>
            <w:r>
              <w:t xml:space="preserve"> </w:t>
            </w:r>
            <w:r w:rsidRPr="003D442A">
              <w:t>Attributes</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7C870A" w14:textId="77777777" w:rsidR="00CB445E" w:rsidRPr="003D442A" w:rsidRDefault="00CB445E" w:rsidP="00D410E4">
            <w:pPr>
              <w:pStyle w:val="TAL"/>
            </w:pPr>
            <w:r w:rsidRPr="003D442A">
              <w:t>Conditional</w:t>
            </w:r>
            <w:r w:rsidRPr="003D442A">
              <w:br/>
              <w:t>(i.e.</w:t>
            </w:r>
            <w:r>
              <w:t xml:space="preserve"> </w:t>
            </w:r>
            <w:r w:rsidRPr="003D442A">
              <w:t>mandatory</w:t>
            </w:r>
            <w:r>
              <w:t xml:space="preserve"> </w:t>
            </w:r>
            <w:r w:rsidRPr="003D442A">
              <w:t>under</w:t>
            </w:r>
            <w:r>
              <w:t xml:space="preserve"> </w:t>
            </w:r>
            <w:r w:rsidRPr="003D442A">
              <w:t>the</w:t>
            </w:r>
            <w:r>
              <w:t xml:space="preserve"> </w:t>
            </w:r>
            <w:r w:rsidRPr="003D442A">
              <w:t>conditions</w:t>
            </w:r>
            <w:r>
              <w:t xml:space="preserve"> </w:t>
            </w:r>
            <w:r w:rsidRPr="003D442A">
              <w:t>listed)</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5536C4" w14:textId="77777777" w:rsidR="00CB445E" w:rsidRPr="003D442A" w:rsidRDefault="00CB445E" w:rsidP="00D410E4">
            <w:pPr>
              <w:pStyle w:val="TAL"/>
            </w:pPr>
            <w:proofErr w:type="spellStart"/>
            <w:r w:rsidRPr="003D442A">
              <w:t>mediaAttributes</w:t>
            </w:r>
            <w:proofErr w:type="spellEnd"/>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22D685" w14:textId="20AE263B" w:rsidR="00CB445E" w:rsidRPr="003D442A" w:rsidRDefault="00CB445E" w:rsidP="00D410E4">
            <w:pPr>
              <w:pStyle w:val="TAL"/>
            </w:pPr>
            <w:r w:rsidRPr="003D442A">
              <w:t>If</w:t>
            </w:r>
            <w:r>
              <w:t xml:space="preserve"> </w:t>
            </w:r>
            <w:r w:rsidRPr="003D442A">
              <w:t>any</w:t>
            </w:r>
            <w:r>
              <w:t xml:space="preserve"> </w:t>
            </w:r>
            <w:r w:rsidRPr="003D442A">
              <w:t>extra</w:t>
            </w:r>
            <w:r>
              <w:t xml:space="preserve"> </w:t>
            </w:r>
            <w:r w:rsidRPr="003D442A">
              <w:t>information</w:t>
            </w:r>
            <w:r>
              <w:t xml:space="preserve"> </w:t>
            </w:r>
            <w:r w:rsidRPr="003D442A">
              <w:t>(beyond</w:t>
            </w:r>
            <w:r>
              <w:t xml:space="preserve"> </w:t>
            </w:r>
            <w:r w:rsidRPr="003D442A">
              <w:t>the</w:t>
            </w:r>
            <w:r>
              <w:t xml:space="preserve"> </w:t>
            </w:r>
            <w:r w:rsidRPr="003D442A">
              <w:t>Media</w:t>
            </w:r>
            <w:r>
              <w:t xml:space="preserve"> </w:t>
            </w:r>
            <w:r w:rsidRPr="003D442A">
              <w:t>Format)</w:t>
            </w:r>
            <w:r>
              <w:t xml:space="preserve"> </w:t>
            </w:r>
            <w:r w:rsidRPr="003D442A">
              <w:t>is</w:t>
            </w:r>
            <w:r>
              <w:t xml:space="preserve"> </w:t>
            </w:r>
            <w:r w:rsidRPr="003D442A">
              <w:t>needed</w:t>
            </w:r>
            <w:r>
              <w:t xml:space="preserve"> </w:t>
            </w:r>
            <w:r w:rsidRPr="003D442A">
              <w:t>to</w:t>
            </w:r>
            <w:r>
              <w:t xml:space="preserve"> </w:t>
            </w:r>
            <w:r w:rsidRPr="003D442A">
              <w:t>understand</w:t>
            </w:r>
            <w:r>
              <w:t xml:space="preserve"> </w:t>
            </w:r>
            <w:r w:rsidRPr="003D442A">
              <w:t>the</w:t>
            </w:r>
            <w:r>
              <w:t xml:space="preserve"> </w:t>
            </w:r>
            <w:r w:rsidRPr="003D442A">
              <w:t>delivered</w:t>
            </w:r>
            <w:r>
              <w:t xml:space="preserve"> </w:t>
            </w:r>
            <w:r w:rsidRPr="003D442A">
              <w:t>CC</w:t>
            </w:r>
            <w:r>
              <w:t xml:space="preserve"> </w:t>
            </w:r>
            <w:r w:rsidRPr="003D442A">
              <w:t>then</w:t>
            </w:r>
            <w:r>
              <w:t xml:space="preserve"> </w:t>
            </w:r>
            <w:r w:rsidRPr="003D442A">
              <w:t>it</w:t>
            </w:r>
            <w:r>
              <w:t xml:space="preserve"> </w:t>
            </w:r>
            <w:r w:rsidRPr="003D442A">
              <w:t>shall</w:t>
            </w:r>
            <w:r>
              <w:t xml:space="preserve"> </w:t>
            </w:r>
            <w:r w:rsidRPr="003D442A">
              <w:t>be</w:t>
            </w:r>
            <w:r>
              <w:t xml:space="preserve"> </w:t>
            </w:r>
            <w:r w:rsidRPr="003D442A">
              <w:t>sent</w:t>
            </w:r>
            <w:r>
              <w:t xml:space="preserve"> </w:t>
            </w:r>
            <w:r w:rsidRPr="003D442A">
              <w:t>here,</w:t>
            </w:r>
            <w:r>
              <w:t xml:space="preserve"> </w:t>
            </w:r>
            <w:r w:rsidRPr="003D442A">
              <w:t>in</w:t>
            </w:r>
            <w:r>
              <w:t xml:space="preserve"> </w:t>
            </w:r>
            <w:r w:rsidRPr="003D442A">
              <w:t>the</w:t>
            </w:r>
            <w:r>
              <w:t xml:space="preserve"> </w:t>
            </w:r>
            <w:r w:rsidRPr="003D442A">
              <w:t>format</w:t>
            </w:r>
            <w:r>
              <w:t xml:space="preserve"> </w:t>
            </w:r>
            <w:r w:rsidRPr="003D442A">
              <w:t>defined</w:t>
            </w:r>
            <w:r>
              <w:t xml:space="preserve"> </w:t>
            </w:r>
            <w:r w:rsidRPr="003D442A">
              <w:t>in</w:t>
            </w:r>
            <w:r>
              <w:t xml:space="preserve"> </w:t>
            </w:r>
            <w:r w:rsidRPr="003D442A">
              <w:t>the</w:t>
            </w:r>
            <w:r>
              <w:t xml:space="preserve"> </w:t>
            </w:r>
            <w:r w:rsidRPr="003D442A">
              <w:t>a=</w:t>
            </w:r>
            <w:r>
              <w:t xml:space="preserve"> </w:t>
            </w:r>
            <w:r w:rsidRPr="003D442A">
              <w:t>field</w:t>
            </w:r>
            <w:r>
              <w:t xml:space="preserve"> </w:t>
            </w:r>
            <w:r w:rsidRPr="003D442A">
              <w:t>of</w:t>
            </w:r>
            <w:r>
              <w:t xml:space="preserve"> </w:t>
            </w:r>
            <w:r w:rsidRPr="003D442A">
              <w:t>SDP</w:t>
            </w:r>
            <w:r>
              <w:t xml:space="preserve"> </w:t>
            </w:r>
            <w:r w:rsidRPr="003D442A">
              <w:t>(see</w:t>
            </w:r>
            <w:r>
              <w:t xml:space="preserve"> </w:t>
            </w:r>
            <w:r w:rsidRPr="003D442A">
              <w:t>RFC</w:t>
            </w:r>
            <w:r>
              <w:t xml:space="preserve"> </w:t>
            </w:r>
            <w:del w:id="9" w:author="Michael Eisenschmid (ZITiS)" w:date="2022-01-19T07:31:00Z">
              <w:r w:rsidRPr="003D442A" w:rsidDel="00CB445E">
                <w:delText>45</w:delText>
              </w:r>
            </w:del>
            <w:ins w:id="10" w:author="Michael Eisenschmid (ZITiS)" w:date="2022-01-19T07:31:00Z">
              <w:r>
                <w:t>88</w:t>
              </w:r>
            </w:ins>
            <w:r w:rsidRPr="003D442A">
              <w:t>66</w:t>
            </w:r>
            <w:r>
              <w:t xml:space="preserve"> [94])</w:t>
            </w:r>
            <w:r w:rsidRPr="003D442A">
              <w:t>.</w:t>
            </w:r>
            <w:r>
              <w:t xml:space="preserve"> </w:t>
            </w:r>
            <w:r w:rsidRPr="003D442A">
              <w:t>Typically,</w:t>
            </w:r>
            <w:r>
              <w:t xml:space="preserve"> </w:t>
            </w:r>
            <w:r w:rsidRPr="003D442A">
              <w:t>media</w:t>
            </w:r>
            <w:r>
              <w:t xml:space="preserve"> </w:t>
            </w:r>
            <w:r w:rsidRPr="003D442A">
              <w:t>attributes</w:t>
            </w:r>
            <w:r>
              <w:t xml:space="preserve"> </w:t>
            </w:r>
            <w:r w:rsidRPr="003D442A">
              <w:t>shall</w:t>
            </w:r>
            <w:r>
              <w:t xml:space="preserve"> </w:t>
            </w:r>
            <w:r w:rsidRPr="003D442A">
              <w:t>be</w:t>
            </w:r>
            <w:r>
              <w:t xml:space="preserve"> </w:t>
            </w:r>
            <w:r w:rsidRPr="003D442A">
              <w:t>present</w:t>
            </w:r>
            <w:r>
              <w:t xml:space="preserve"> </w:t>
            </w:r>
            <w:r w:rsidRPr="003D442A">
              <w:t>if</w:t>
            </w:r>
            <w:r>
              <w:t xml:space="preserve"> </w:t>
            </w:r>
            <w:r w:rsidRPr="003D442A">
              <w:t>and</w:t>
            </w:r>
            <w:r>
              <w:t xml:space="preserve"> </w:t>
            </w:r>
            <w:r w:rsidRPr="003D442A">
              <w:t>only</w:t>
            </w:r>
            <w:r>
              <w:t xml:space="preserve"> </w:t>
            </w:r>
            <w:r w:rsidRPr="003D442A">
              <w:t>if</w:t>
            </w:r>
            <w:r>
              <w:t xml:space="preserve"> </w:t>
            </w:r>
            <w:r w:rsidRPr="003D442A">
              <w:t>the</w:t>
            </w:r>
            <w:r>
              <w:t xml:space="preserve"> </w:t>
            </w:r>
            <w:r w:rsidRPr="003D442A">
              <w:t>media</w:t>
            </w:r>
            <w:r>
              <w:t xml:space="preserve"> </w:t>
            </w:r>
            <w:r w:rsidRPr="003D442A">
              <w:t>format</w:t>
            </w:r>
            <w:r>
              <w:t xml:space="preserve"> </w:t>
            </w:r>
            <w:r w:rsidRPr="003D442A">
              <w:t>is</w:t>
            </w:r>
            <w:r>
              <w:t xml:space="preserve"> </w:t>
            </w:r>
            <w:r w:rsidRPr="003D442A">
              <w:t>32</w:t>
            </w:r>
            <w:r>
              <w:t xml:space="preserve"> </w:t>
            </w:r>
            <w:r w:rsidRPr="003D442A">
              <w:t>or</w:t>
            </w:r>
            <w:r>
              <w:t xml:space="preserve"> </w:t>
            </w:r>
            <w:r w:rsidRPr="003D442A">
              <w:t>above.</w:t>
            </w:r>
            <w:r>
              <w:t xml:space="preserve"> </w:t>
            </w:r>
          </w:p>
        </w:tc>
      </w:tr>
    </w:tbl>
    <w:p w14:paraId="703A9E46" w14:textId="77777777" w:rsidR="00CB445E" w:rsidRPr="007F0896" w:rsidRDefault="00CB445E" w:rsidP="00CB445E"/>
    <w:p w14:paraId="2939AE8F" w14:textId="77777777" w:rsidR="00B55557" w:rsidRPr="00CB445E" w:rsidRDefault="00B55557" w:rsidP="00B55557">
      <w:pPr>
        <w:pStyle w:val="Code"/>
        <w:jc w:val="center"/>
        <w:rPr>
          <w:rFonts w:ascii="Arial" w:hAnsi="Arial" w:cs="Arial"/>
          <w:color w:val="FF0000"/>
          <w:sz w:val="28"/>
          <w:szCs w:val="28"/>
          <w:lang w:val="en-GB"/>
        </w:rPr>
      </w:pPr>
    </w:p>
    <w:p w14:paraId="6FF41A72" w14:textId="2F5EE585" w:rsidR="00F642E8" w:rsidRPr="000D66CC" w:rsidRDefault="00F642E8" w:rsidP="00F642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145DDD01" w14:textId="77777777" w:rsidR="00F642E8" w:rsidRPr="000D66CC" w:rsidRDefault="00F642E8" w:rsidP="00F642E8">
      <w:pPr>
        <w:pStyle w:val="Code"/>
        <w:jc w:val="center"/>
        <w:rPr>
          <w:rFonts w:ascii="Arial" w:hAnsi="Arial" w:cs="Arial"/>
          <w:color w:val="FF0000"/>
          <w:sz w:val="28"/>
          <w:szCs w:val="28"/>
        </w:rPr>
      </w:pPr>
    </w:p>
    <w:p w14:paraId="58E3A402" w14:textId="5B8AA25B" w:rsidR="00F642E8" w:rsidRDefault="00F642E8" w:rsidP="00F642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6FD8D793" w14:textId="77777777" w:rsidR="00CB445E" w:rsidRDefault="00CB445E" w:rsidP="00CB445E">
      <w:pPr>
        <w:pStyle w:val="Heading1"/>
      </w:pPr>
      <w:bookmarkStart w:id="11" w:name="_Toc26535149"/>
      <w:r>
        <w:t>B.12</w:t>
      </w:r>
      <w:r>
        <w:tab/>
        <w:t>Contents of Communication (HI3 IMS-based VoIP)</w:t>
      </w:r>
      <w:bookmarkEnd w:id="11"/>
    </w:p>
    <w:p w14:paraId="6CD314D1" w14:textId="77777777" w:rsidR="00CB445E" w:rsidRPr="00A742CE" w:rsidRDefault="00CB445E" w:rsidP="00CB445E">
      <w:pPr>
        <w:pStyle w:val="PL"/>
      </w:pPr>
      <w:r w:rsidRPr="00A742CE">
        <w:t>VoIP-HI3-IMS {itu-t(0) identified-organization(4) etsi(0) securityDomain(2) lawfulIntercept(2) threeGPP(4) hi3voip(12)  r1</w:t>
      </w:r>
      <w:r>
        <w:t>5</w:t>
      </w:r>
      <w:r w:rsidRPr="00A742CE">
        <w:t xml:space="preserve"> (1</w:t>
      </w:r>
      <w:r>
        <w:t>5</w:t>
      </w:r>
      <w:r w:rsidRPr="00A742CE">
        <w:t>) version-</w:t>
      </w:r>
      <w:r>
        <w:t>1</w:t>
      </w:r>
      <w:r w:rsidRPr="00A742CE">
        <w:t xml:space="preserve"> (</w:t>
      </w:r>
      <w:r>
        <w:t>1</w:t>
      </w:r>
      <w:r w:rsidRPr="00A742CE">
        <w:t>)}</w:t>
      </w:r>
    </w:p>
    <w:p w14:paraId="78D27DD9" w14:textId="77777777" w:rsidR="00CB445E" w:rsidRPr="00A742CE" w:rsidRDefault="00CB445E" w:rsidP="00CB445E">
      <w:pPr>
        <w:pStyle w:val="PL"/>
      </w:pPr>
    </w:p>
    <w:p w14:paraId="3E32EBA3" w14:textId="77777777" w:rsidR="00CB445E" w:rsidRPr="00A742CE" w:rsidRDefault="00CB445E" w:rsidP="00CB445E">
      <w:pPr>
        <w:pStyle w:val="PL"/>
      </w:pPr>
      <w:r w:rsidRPr="00A742CE">
        <w:t>DEFINITIONS IMPLICIT TAGS ::=</w:t>
      </w:r>
    </w:p>
    <w:p w14:paraId="4286A528" w14:textId="77777777" w:rsidR="00CB445E" w:rsidRPr="00A742CE" w:rsidRDefault="00CB445E" w:rsidP="00CB445E">
      <w:pPr>
        <w:pStyle w:val="PL"/>
      </w:pPr>
    </w:p>
    <w:p w14:paraId="427ABA4F" w14:textId="77777777" w:rsidR="00CB445E" w:rsidRPr="00A742CE" w:rsidRDefault="00CB445E" w:rsidP="00CB445E">
      <w:pPr>
        <w:pStyle w:val="PL"/>
      </w:pPr>
      <w:r w:rsidRPr="00A742CE">
        <w:t>BEGIN</w:t>
      </w:r>
    </w:p>
    <w:p w14:paraId="794A4D2D" w14:textId="77777777" w:rsidR="00CB445E" w:rsidRPr="00A742CE" w:rsidRDefault="00CB445E" w:rsidP="00CB445E">
      <w:pPr>
        <w:pStyle w:val="PL"/>
      </w:pPr>
    </w:p>
    <w:p w14:paraId="327FA77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IMPORTS</w:t>
      </w:r>
    </w:p>
    <w:p w14:paraId="664769B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5CAED51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LawfulInterceptionIdentifier,</w:t>
      </w:r>
    </w:p>
    <w:p w14:paraId="3A319DC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TimeStamp</w:t>
      </w:r>
      <w:r>
        <w:t>,</w:t>
      </w:r>
    </w:p>
    <w:p w14:paraId="1C7E037B"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Network-Identifier</w:t>
      </w:r>
    </w:p>
    <w:p w14:paraId="29583DA8"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FROM HI2Operations</w:t>
      </w:r>
    </w:p>
    <w:p w14:paraId="394223C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 hi2(1) version18(18)}-- from ETSI HI2Operations TS 101 671, version 3.12.1</w:t>
      </w:r>
    </w:p>
    <w:p w14:paraId="3964848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603C2D9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7FACF24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National-HI3-ASN1parameters</w:t>
      </w:r>
    </w:p>
    <w:p w14:paraId="28D8AA5A"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1B0BF6AB"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FROM Eps-HI3-PS {itu-t(0)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p>
    <w:p w14:paraId="3502CBE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4754FEDC" w14:textId="77777777" w:rsidR="00CB445E" w:rsidRPr="00A742CE" w:rsidRDefault="00CB445E" w:rsidP="00CB445E">
      <w:pPr>
        <w:pStyle w:val="PL"/>
      </w:pPr>
    </w:p>
    <w:p w14:paraId="22C222A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Object Identifier Definitions</w:t>
      </w:r>
    </w:p>
    <w:p w14:paraId="0CB732C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6B232620"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Security DomainId</w:t>
      </w:r>
    </w:p>
    <w:p w14:paraId="3E7A77C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7B532679"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FF7EDD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256C0A94"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Security Subdomains</w:t>
      </w:r>
    </w:p>
    <w:p w14:paraId="3CDE8F7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41323E1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hi3voipDomainId OBJECT IDENTIFIER  ::= {threeGPPSUBDomainId hi3voip(12) </w:t>
      </w:r>
      <w:r w:rsidRPr="00122C4C">
        <w:t xml:space="preserve"> </w:t>
      </w:r>
      <w:r w:rsidRPr="00A742CE">
        <w:t>r1</w:t>
      </w:r>
      <w:r>
        <w:t>5</w:t>
      </w:r>
      <w:r w:rsidRPr="00A742CE">
        <w:t xml:space="preserve"> (1</w:t>
      </w:r>
      <w:r>
        <w:t>5</w:t>
      </w:r>
      <w:r w:rsidRPr="00A742CE">
        <w:t>) version-</w:t>
      </w:r>
      <w:r>
        <w:t>1</w:t>
      </w:r>
      <w:r w:rsidRPr="00A742CE">
        <w:t xml:space="preserve"> (</w:t>
      </w:r>
      <w:r>
        <w:t>1</w:t>
      </w:r>
      <w:r w:rsidRPr="00A742CE">
        <w:t>)}</w:t>
      </w:r>
    </w:p>
    <w:p w14:paraId="3F85CABB" w14:textId="77777777" w:rsidR="00CB445E" w:rsidRPr="00A742CE" w:rsidRDefault="00CB445E" w:rsidP="00CB445E">
      <w:pPr>
        <w:pStyle w:val="PL"/>
      </w:pPr>
    </w:p>
    <w:p w14:paraId="0ABF4CD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Voip-CC-PDU</w:t>
      </w:r>
      <w:r w:rsidRPr="00A742CE">
        <w:tab/>
        <w:t>::= SEQUENCE</w:t>
      </w:r>
    </w:p>
    <w:p w14:paraId="67F4877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2AFD9728"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w:t>
      </w:r>
      <w:r w:rsidRPr="00A742CE">
        <w:tab/>
        <w:t>voipLIC-header</w:t>
      </w:r>
      <w:r w:rsidRPr="00A742CE">
        <w:tab/>
      </w:r>
      <w:r w:rsidRPr="00A742CE">
        <w:tab/>
        <w:t>[1] VoipLIC-header,</w:t>
      </w:r>
    </w:p>
    <w:p w14:paraId="5D9C927A"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r>
      <w:r w:rsidRPr="00A742CE">
        <w:tab/>
        <w:t>[2] OCTET STRING</w:t>
      </w:r>
    </w:p>
    <w:p w14:paraId="5AAC2DF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1A6BEF7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39CE6B7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VoipLIC-header ::= SEQUENCE</w:t>
      </w:r>
    </w:p>
    <w:p w14:paraId="3EFCA54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7D5D0C0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hi3voipDomainId</w:t>
      </w:r>
      <w:r w:rsidRPr="00A742CE">
        <w:tab/>
      </w:r>
      <w:r w:rsidRPr="00A742CE">
        <w:tab/>
      </w:r>
      <w:r w:rsidRPr="00A742CE">
        <w:tab/>
        <w:t>[0]</w:t>
      </w:r>
      <w:r w:rsidRPr="00A742CE">
        <w:tab/>
        <w:t>OBJECT IDENTIFIER,  -- 3GPP VoIP HI3 Domain</w:t>
      </w:r>
    </w:p>
    <w:p w14:paraId="75A338B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11C3AC1C"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A742CE">
        <w:tab/>
        <w:t>voipCorrelationNumber</w:t>
      </w:r>
      <w:r w:rsidRPr="00A742CE">
        <w:tab/>
        <w:t>[3]</w:t>
      </w:r>
      <w:r w:rsidRPr="00A742CE">
        <w:tab/>
        <w:t xml:space="preserve">VoipCorrelationNumber, </w:t>
      </w:r>
    </w:p>
    <w:p w14:paraId="1AAE69B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w:t>
      </w:r>
      <w:r w:rsidRPr="00A742CE">
        <w:t xml:space="preserve">-- </w:t>
      </w:r>
      <w:r>
        <w:t>For VoIP, c</w:t>
      </w:r>
      <w:r w:rsidRPr="00A742CE">
        <w:t>ontains the same contents as the</w:t>
      </w:r>
    </w:p>
    <w:p w14:paraId="301B610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cc parameter contained within an IRI-to-CC-Correlation parameter</w:t>
      </w:r>
    </w:p>
    <w:p w14:paraId="2565726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which is contained in the IMS-VoIP-Correlation parameter in the</w:t>
      </w:r>
    </w:p>
    <w:p w14:paraId="3FE2A9B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IRI [HI2]</w:t>
      </w:r>
      <w:r>
        <w:t>; For PTC, c</w:t>
      </w:r>
      <w:r w:rsidRPr="00A742CE">
        <w:t>ontains the same contents as the</w:t>
      </w:r>
      <w:r>
        <w:t xml:space="preserve"> </w:t>
      </w:r>
      <w:r w:rsidRPr="00A742CE">
        <w:t>cc parameter</w:t>
      </w:r>
    </w:p>
    <w:p w14:paraId="7596AD12"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contained within an IRI-to-CC-Correlation parameter</w:t>
      </w:r>
      <w:r>
        <w:t xml:space="preserve"> which is</w:t>
      </w:r>
    </w:p>
    <w:p w14:paraId="307A7D9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 contained in the CorrelationValues parameter in the IRI [HI2]</w:t>
      </w:r>
    </w:p>
    <w:p w14:paraId="66308249"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6E031D7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lastRenderedPageBreak/>
        <w:tab/>
        <w:t>timeStamp</w:t>
      </w:r>
      <w:r w:rsidRPr="00A742CE">
        <w:tab/>
      </w:r>
      <w:r w:rsidRPr="00A742CE">
        <w:tab/>
      </w:r>
      <w:r w:rsidRPr="00A742CE">
        <w:tab/>
      </w:r>
      <w:r w:rsidRPr="00A742CE">
        <w:tab/>
        <w:t>[4]</w:t>
      </w:r>
      <w:r w:rsidRPr="00A742CE">
        <w:tab/>
        <w:t>TimeStamp OPTIONAL,</w:t>
      </w:r>
    </w:p>
    <w:p w14:paraId="088E03C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4B33768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t-PDU-direction</w:t>
      </w:r>
      <w:r w:rsidRPr="00A742CE">
        <w:tab/>
      </w:r>
      <w:r w:rsidRPr="00A742CE">
        <w:tab/>
      </w:r>
      <w:r w:rsidRPr="00A742CE">
        <w:tab/>
        <w:t>[6] TPDU-direction,</w:t>
      </w:r>
    </w:p>
    <w:p w14:paraId="1058053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1BCC2050"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01006C0B"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083D8059"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 in which</w:t>
      </w:r>
    </w:p>
    <w:p w14:paraId="3A71791A"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r>
      <w:r w:rsidRPr="00A742CE">
        <w:tab/>
        <w:t>-- the VoIP CC is intercepted.</w:t>
      </w:r>
    </w:p>
    <w:p w14:paraId="2E3FA43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ab/>
      </w:r>
      <w:r w:rsidRPr="00A742CE">
        <w:t>...,</w:t>
      </w:r>
    </w:p>
    <w:p w14:paraId="5A8B91F8"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payload-description</w:t>
      </w:r>
      <w:r w:rsidRPr="00A742CE">
        <w:tab/>
      </w:r>
      <w:r w:rsidRPr="00A742CE">
        <w:tab/>
        <w:t>[9] Payload-description OPTIONAL</w:t>
      </w:r>
      <w:r>
        <w:t>,</w:t>
      </w:r>
    </w:p>
    <w:p w14:paraId="376BB594"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r>
      <w:r w:rsidRPr="00A742CE">
        <w:tab/>
        <w:t>-- When this option is implemented, shall be used to provide the RTP payload description</w:t>
      </w:r>
    </w:p>
    <w:p w14:paraId="3A21CA7B"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as soon as it is available at DF3 (initial one or each time the DF3 is notified of a</w:t>
      </w:r>
    </w:p>
    <w:p w14:paraId="3D6190BF"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 change)</w:t>
      </w:r>
    </w:p>
    <w:p w14:paraId="62FAD4D6"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t>networkIdentifier</w:t>
      </w:r>
      <w:r>
        <w:tab/>
      </w:r>
      <w:r>
        <w:tab/>
        <w:t xml:space="preserve">[10] Network-Identifier OPTIONAL, </w:t>
      </w:r>
    </w:p>
    <w:p w14:paraId="4BC413B2"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r>
      <w:r>
        <w:tab/>
        <w:t>-- Mandatory when used for PTC</w:t>
      </w:r>
    </w:p>
    <w:p w14:paraId="3C347A77"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r>
      <w:r>
        <w:tab/>
        <w:t xml:space="preserve">-- </w:t>
      </w:r>
      <w:r w:rsidRPr="00D427DE">
        <w:t>Identifies the network element that is reporting the CC</w:t>
      </w:r>
    </w:p>
    <w:p w14:paraId="444B0929"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r>
      <w:r w:rsidRPr="00D427DE">
        <w:t xml:space="preserve">pTCSessionInfo     </w:t>
      </w:r>
      <w:r>
        <w:t xml:space="preserve"> </w:t>
      </w:r>
      <w:r>
        <w:tab/>
      </w:r>
      <w:r w:rsidRPr="00D427DE">
        <w:t>[</w:t>
      </w:r>
      <w:r>
        <w:t>11</w:t>
      </w:r>
      <w:r w:rsidRPr="00D427DE">
        <w:t>] UTF8String</w:t>
      </w:r>
      <w:r>
        <w:t xml:space="preserve"> OPTIONAL</w:t>
      </w:r>
    </w:p>
    <w:p w14:paraId="0DAB533F" w14:textId="77777777" w:rsidR="00CB445E" w:rsidRPr="00D427DE" w:rsidRDefault="00CB445E" w:rsidP="00CB445E">
      <w:pPr>
        <w:pStyle w:val="PL"/>
        <w:pBdr>
          <w:top w:val="single" w:sz="4" w:space="1" w:color="auto"/>
          <w:left w:val="single" w:sz="4" w:space="4" w:color="auto"/>
          <w:bottom w:val="single" w:sz="4" w:space="1" w:color="auto"/>
          <w:right w:val="single" w:sz="4" w:space="4" w:color="auto"/>
        </w:pBdr>
      </w:pPr>
      <w:r>
        <w:tab/>
      </w:r>
      <w:r>
        <w:tab/>
        <w:t>-- Mandatory when used for PTC</w:t>
      </w:r>
    </w:p>
    <w:p w14:paraId="00A55A34"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D427DE">
        <w:tab/>
      </w:r>
      <w:r>
        <w:tab/>
      </w:r>
      <w:r w:rsidRPr="00D427DE">
        <w:t>-- Identifies the PTC Session. Together with the '</w:t>
      </w:r>
      <w:r>
        <w:t>voip</w:t>
      </w:r>
      <w:r w:rsidRPr="00D427DE">
        <w:t>CorrelationNumber', uniquely</w:t>
      </w:r>
    </w:p>
    <w:p w14:paraId="628226D9" w14:textId="77777777" w:rsidR="00CB445E" w:rsidRPr="007A73FC" w:rsidRDefault="00CB445E" w:rsidP="00CB445E">
      <w:pPr>
        <w:pStyle w:val="PL"/>
        <w:pBdr>
          <w:top w:val="single" w:sz="4" w:space="1" w:color="auto"/>
          <w:left w:val="single" w:sz="4" w:space="4" w:color="auto"/>
          <w:bottom w:val="single" w:sz="4" w:space="1" w:color="auto"/>
          <w:right w:val="single" w:sz="4" w:space="4" w:color="auto"/>
        </w:pBdr>
      </w:pPr>
      <w:r>
        <w:t xml:space="preserve">    </w:t>
      </w:r>
      <w:r>
        <w:tab/>
        <w:t>--</w:t>
      </w:r>
      <w:r w:rsidRPr="00D427DE">
        <w:t xml:space="preserve"> identifies</w:t>
      </w:r>
      <w:r>
        <w:t xml:space="preserve"> </w:t>
      </w:r>
      <w:r w:rsidRPr="00D427DE">
        <w:t>a specific PTC talk burs</w:t>
      </w:r>
      <w:r w:rsidRPr="007A73FC">
        <w:t>t.</w:t>
      </w:r>
    </w:p>
    <w:p w14:paraId="3619483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02F57008" w14:textId="77777777" w:rsidR="00CB445E" w:rsidRPr="00A742CE" w:rsidRDefault="00CB445E" w:rsidP="00CB445E">
      <w:pPr>
        <w:pStyle w:val="PL"/>
      </w:pPr>
    </w:p>
    <w:p w14:paraId="1CD79FE6"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VoipCorrelationNumber ::= OCTET STRING</w:t>
      </w:r>
    </w:p>
    <w:p w14:paraId="171E0EDB" w14:textId="77777777" w:rsidR="00CB445E" w:rsidRPr="00A742CE" w:rsidRDefault="00CB445E" w:rsidP="00CB445E">
      <w:pPr>
        <w:pStyle w:val="PL"/>
      </w:pPr>
    </w:p>
    <w:p w14:paraId="772C98E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TPDU-direction ::= ENUMERATED</w:t>
      </w:r>
    </w:p>
    <w:p w14:paraId="04F3FD91"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1F53572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5B4344D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EB4C57F"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combined</w:t>
      </w:r>
      <w:r w:rsidRPr="00A742CE">
        <w:tab/>
      </w:r>
      <w:r w:rsidRPr="00A742CE">
        <w:tab/>
        <w:t>(3), -- Indicates that combined CC (i.e., from/to-target)delivery is used.</w:t>
      </w:r>
    </w:p>
    <w:p w14:paraId="3809675D"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(4)</w:t>
      </w:r>
    </w:p>
    <w:p w14:paraId="5BCF2689"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3506481C" w14:textId="77777777" w:rsidR="00CB445E" w:rsidRPr="00A742CE" w:rsidRDefault="00CB445E" w:rsidP="00CB445E">
      <w:pPr>
        <w:pStyle w:val="PL"/>
      </w:pPr>
    </w:p>
    <w:p w14:paraId="4D093B0E"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ICE-type ::= ENUMERATED {</w:t>
      </w:r>
    </w:p>
    <w:p w14:paraId="762B5C9A"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(1),</w:t>
      </w:r>
    </w:p>
    <w:p w14:paraId="788C7BF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pDN-GW          (2),</w:t>
      </w:r>
    </w:p>
    <w:p w14:paraId="407C0ACB"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aGW </w:t>
      </w:r>
      <w:r w:rsidRPr="00A742CE">
        <w:tab/>
      </w:r>
      <w:r w:rsidRPr="00A742CE">
        <w:tab/>
      </w:r>
      <w:r w:rsidRPr="00A742CE">
        <w:tab/>
        <w:t>(3),</w:t>
      </w:r>
    </w:p>
    <w:p w14:paraId="71B6EEC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trGW</w:t>
      </w:r>
      <w:r w:rsidRPr="00A742CE">
        <w:tab/>
      </w:r>
      <w:r w:rsidRPr="00A742CE">
        <w:tab/>
      </w:r>
      <w:r w:rsidRPr="00A742CE">
        <w:tab/>
        <w:t>(4),</w:t>
      </w:r>
    </w:p>
    <w:p w14:paraId="11F32AC0"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mGW</w:t>
      </w:r>
      <w:r w:rsidRPr="00A742CE">
        <w:tab/>
      </w:r>
      <w:r w:rsidRPr="00A742CE">
        <w:tab/>
      </w:r>
      <w:r w:rsidRPr="00A742CE">
        <w:tab/>
      </w:r>
      <w:r w:rsidRPr="00A742CE">
        <w:tab/>
        <w:t>(5),</w:t>
      </w:r>
    </w:p>
    <w:p w14:paraId="38BBD54D"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 xml:space="preserve">    other</w:t>
      </w:r>
      <w:r w:rsidRPr="00A742CE">
        <w:tab/>
      </w:r>
      <w:r w:rsidRPr="00A742CE">
        <w:tab/>
      </w:r>
      <w:r w:rsidRPr="00A742CE">
        <w:tab/>
        <w:t>(6),</w:t>
      </w:r>
    </w:p>
    <w:p w14:paraId="18F2C4BD"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(7),</w:t>
      </w:r>
      <w:r w:rsidRPr="00A742CE">
        <w:tab/>
      </w:r>
      <w:r w:rsidRPr="00A742CE">
        <w:tab/>
      </w:r>
      <w:r w:rsidRPr="00A742CE">
        <w:tab/>
      </w:r>
    </w:p>
    <w:p w14:paraId="3472515D"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 ,</w:t>
      </w:r>
    </w:p>
    <w:p w14:paraId="20A83A4C"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A742CE">
        <w:tab/>
        <w:t>mRF</w:t>
      </w:r>
      <w:r w:rsidRPr="00A742CE">
        <w:tab/>
      </w:r>
      <w:r w:rsidRPr="00A742CE">
        <w:tab/>
      </w:r>
      <w:r w:rsidRPr="00A742CE">
        <w:tab/>
      </w:r>
      <w:r w:rsidRPr="00A742CE">
        <w:tab/>
        <w:t>(8)</w:t>
      </w:r>
      <w:r>
        <w:t>,</w:t>
      </w:r>
    </w:p>
    <w:p w14:paraId="70D14375"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t>lmISF</w:t>
      </w:r>
      <w:r>
        <w:tab/>
      </w:r>
      <w:r>
        <w:tab/>
      </w:r>
      <w:r>
        <w:tab/>
        <w:t>(9),</w:t>
      </w:r>
    </w:p>
    <w:p w14:paraId="2715D525"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ab/>
        <w:t>sGW</w:t>
      </w:r>
      <w:r>
        <w:tab/>
      </w:r>
      <w:r>
        <w:tab/>
      </w:r>
      <w:r>
        <w:tab/>
      </w:r>
      <w:r>
        <w:tab/>
        <w:t>(10)</w:t>
      </w:r>
    </w:p>
    <w:p w14:paraId="0B9EA6D0"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60724025" w14:textId="77777777" w:rsidR="00CB445E" w:rsidRPr="00A742CE" w:rsidRDefault="00CB445E" w:rsidP="00CB445E">
      <w:pPr>
        <w:pStyle w:val="PL"/>
      </w:pPr>
    </w:p>
    <w:p w14:paraId="1A13A954"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Payload-description ::= SEQUENCE</w:t>
      </w:r>
    </w:p>
    <w:p w14:paraId="7F53C5D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4BD9D080"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ab/>
        <w:t>copyOfSDPdescription</w:t>
      </w:r>
      <w:r w:rsidRPr="00A742CE">
        <w:tab/>
      </w:r>
      <w:r w:rsidRPr="00A742CE">
        <w:tab/>
        <w:t>[1] OCTET STRING OPTIONAL,</w:t>
      </w:r>
    </w:p>
    <w:p w14:paraId="7E20A107" w14:textId="78ECCFAD" w:rsidR="00CB445E" w:rsidRDefault="00CB445E" w:rsidP="00CB445E">
      <w:pPr>
        <w:pStyle w:val="PL"/>
        <w:pBdr>
          <w:top w:val="single" w:sz="4" w:space="1" w:color="auto"/>
          <w:left w:val="single" w:sz="4" w:space="4" w:color="auto"/>
          <w:bottom w:val="single" w:sz="4" w:space="1" w:color="auto"/>
          <w:right w:val="single" w:sz="4" w:space="4" w:color="auto"/>
        </w:pBdr>
      </w:pPr>
      <w:r w:rsidRPr="00A742CE">
        <w:tab/>
      </w:r>
      <w:r w:rsidRPr="00A742CE">
        <w:tab/>
        <w:t xml:space="preserve">-- Copy of the SDP. Format as per RFC </w:t>
      </w:r>
      <w:del w:id="12" w:author="Michael Eisenschmid (ZITiS)" w:date="2022-01-19T07:31:00Z">
        <w:r w:rsidRPr="00A742CE" w:rsidDel="00CB445E">
          <w:delText>45</w:delText>
        </w:r>
      </w:del>
      <w:ins w:id="13" w:author="Michael Eisenschmid (ZITiS)" w:date="2022-01-19T07:31:00Z">
        <w:r>
          <w:t>88</w:t>
        </w:r>
      </w:ins>
      <w:r w:rsidRPr="00A742CE">
        <w:t>66</w:t>
      </w:r>
      <w:r>
        <w:t xml:space="preserve"> [94]</w:t>
      </w:r>
      <w:r w:rsidRPr="00A742CE">
        <w:t>.</w:t>
      </w:r>
    </w:p>
    <w:p w14:paraId="44CE8447"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tab/>
      </w:r>
      <w:r>
        <w:tab/>
        <w:t>-- used for VoIP</w:t>
      </w:r>
    </w:p>
    <w:p w14:paraId="41B55FA6" w14:textId="77777777" w:rsidR="00CB445E" w:rsidRDefault="00CB445E" w:rsidP="00CB445E">
      <w:pPr>
        <w:pStyle w:val="PL"/>
        <w:pBdr>
          <w:top w:val="single" w:sz="4" w:space="1" w:color="auto"/>
          <w:left w:val="single" w:sz="4" w:space="4" w:color="auto"/>
          <w:bottom w:val="single" w:sz="4" w:space="1" w:color="auto"/>
          <w:right w:val="single" w:sz="4" w:space="4" w:color="auto"/>
        </w:pBdr>
      </w:pPr>
      <w:r w:rsidRPr="00A742CE">
        <w:tab/>
        <w:t>...</w:t>
      </w:r>
      <w:r>
        <w:t>,</w:t>
      </w:r>
      <w:r w:rsidRPr="009D457B">
        <w:t xml:space="preserve"> </w:t>
      </w:r>
    </w:p>
    <w:p w14:paraId="6623448F"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t>mediaFormat</w:t>
      </w:r>
      <w:r>
        <w:tab/>
      </w:r>
      <w:r>
        <w:tab/>
      </w:r>
      <w:r>
        <w:tab/>
      </w:r>
      <w:r>
        <w:tab/>
      </w:r>
      <w:r>
        <w:tab/>
        <w:t>[2]</w:t>
      </w:r>
      <w:r>
        <w:tab/>
        <w:t>INTEGER (0..127) OPTIONAL,</w:t>
      </w:r>
    </w:p>
    <w:p w14:paraId="720A194F" w14:textId="77777777" w:rsidR="00CB445E" w:rsidRDefault="00CB445E" w:rsidP="00CB445E">
      <w:pPr>
        <w:pStyle w:val="PL"/>
        <w:pBdr>
          <w:top w:val="single" w:sz="4" w:space="1" w:color="auto"/>
          <w:left w:val="single" w:sz="4" w:space="4" w:color="auto"/>
          <w:bottom w:val="single" w:sz="4" w:space="1" w:color="auto"/>
          <w:right w:val="single" w:sz="4" w:space="4" w:color="auto"/>
        </w:pBdr>
      </w:pPr>
      <w:r>
        <w:t xml:space="preserve">        </w:t>
      </w:r>
      <w:r w:rsidRPr="00A742CE">
        <w:t xml:space="preserve">-- </w:t>
      </w:r>
      <w:r>
        <w:t>as defined in RFC 3551 [93]</w:t>
      </w:r>
    </w:p>
    <w:p w14:paraId="0879D31B" w14:textId="77777777" w:rsidR="00CB445E" w:rsidRDefault="00CB445E" w:rsidP="00CB445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44A45966" w14:textId="77777777" w:rsidR="00CB445E" w:rsidRDefault="00CB445E" w:rsidP="00CB445E">
      <w:pPr>
        <w:pStyle w:val="PL"/>
        <w:pBdr>
          <w:top w:val="single" w:sz="4" w:space="1" w:color="auto"/>
          <w:left w:val="single" w:sz="4" w:space="4" w:color="auto"/>
          <w:bottom w:val="single" w:sz="4" w:space="1" w:color="auto"/>
          <w:right w:val="single" w:sz="4" w:space="4" w:color="auto"/>
        </w:pBdr>
      </w:pPr>
      <w:r>
        <w:tab/>
        <w:t>mediaAttributes</w:t>
      </w:r>
      <w:r>
        <w:tab/>
      </w:r>
      <w:r>
        <w:tab/>
      </w:r>
      <w:r>
        <w:tab/>
      </w:r>
      <w:r>
        <w:tab/>
        <w:t>[3]</w:t>
      </w:r>
      <w:r>
        <w:tab/>
        <w:t>OCTET STRING OPTIONAL</w:t>
      </w:r>
    </w:p>
    <w:p w14:paraId="7006666F" w14:textId="0AD5A66D" w:rsidR="00CB445E" w:rsidRDefault="00CB445E" w:rsidP="00CB445E">
      <w:pPr>
        <w:pStyle w:val="PL"/>
        <w:pBdr>
          <w:top w:val="single" w:sz="4" w:space="1" w:color="auto"/>
          <w:left w:val="single" w:sz="4" w:space="4" w:color="auto"/>
          <w:bottom w:val="single" w:sz="4" w:space="1" w:color="auto"/>
          <w:right w:val="single" w:sz="4" w:space="4" w:color="auto"/>
        </w:pBdr>
      </w:pPr>
      <w:r>
        <w:tab/>
      </w:r>
      <w:r>
        <w:tab/>
      </w:r>
      <w:r w:rsidRPr="00A742CE">
        <w:t xml:space="preserve">-- </w:t>
      </w:r>
      <w:r>
        <w:t xml:space="preserve">as defined in RFC </w:t>
      </w:r>
      <w:del w:id="14" w:author="Michael Eisenschmid (ZITiS)" w:date="2022-01-19T07:31:00Z">
        <w:r w:rsidDel="00CB445E">
          <w:delText>45</w:delText>
        </w:r>
      </w:del>
      <w:ins w:id="15" w:author="Michael Eisenschmid (ZITiS)" w:date="2022-01-19T07:31:00Z">
        <w:r>
          <w:t>88</w:t>
        </w:r>
      </w:ins>
      <w:r>
        <w:t>66 [94]</w:t>
      </w:r>
    </w:p>
    <w:p w14:paraId="40949BFF" w14:textId="77777777" w:rsidR="00CB445E" w:rsidRDefault="00CB445E" w:rsidP="00CB445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2031603A"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p>
    <w:p w14:paraId="21455BB3" w14:textId="77777777" w:rsidR="00CB445E" w:rsidRPr="00A742CE" w:rsidRDefault="00CB445E" w:rsidP="00CB445E">
      <w:pPr>
        <w:pStyle w:val="PL"/>
        <w:pBdr>
          <w:top w:val="single" w:sz="4" w:space="1" w:color="auto"/>
          <w:left w:val="single" w:sz="4" w:space="4" w:color="auto"/>
          <w:bottom w:val="single" w:sz="4" w:space="1" w:color="auto"/>
          <w:right w:val="single" w:sz="4" w:space="4" w:color="auto"/>
        </w:pBdr>
      </w:pPr>
      <w:r w:rsidRPr="00A742CE">
        <w:t>}</w:t>
      </w:r>
    </w:p>
    <w:p w14:paraId="7CDBB891" w14:textId="77777777" w:rsidR="00CB445E" w:rsidRPr="00A742CE" w:rsidRDefault="00CB445E" w:rsidP="00CB445E">
      <w:pPr>
        <w:pStyle w:val="PL"/>
      </w:pPr>
    </w:p>
    <w:p w14:paraId="14448B03" w14:textId="77777777" w:rsidR="00CB445E" w:rsidRDefault="00CB445E" w:rsidP="00CB445E">
      <w:pPr>
        <w:pStyle w:val="PL"/>
      </w:pPr>
      <w:r>
        <w:t>END -- OF VoIP-HI3-IMS</w:t>
      </w:r>
    </w:p>
    <w:p w14:paraId="2495C124" w14:textId="77777777" w:rsidR="00CB445E" w:rsidRDefault="00CB445E" w:rsidP="00CB445E">
      <w:pPr>
        <w:pStyle w:val="PL"/>
      </w:pPr>
    </w:p>
    <w:p w14:paraId="3017D77D" w14:textId="441C9C77" w:rsidR="00F642E8" w:rsidRDefault="00F642E8" w:rsidP="00F642E8">
      <w:pPr>
        <w:pStyle w:val="Code"/>
        <w:jc w:val="center"/>
        <w:rPr>
          <w:rFonts w:ascii="Arial" w:hAnsi="Arial" w:cs="Arial"/>
          <w:color w:val="FF0000"/>
          <w:sz w:val="28"/>
          <w:szCs w:val="28"/>
        </w:rPr>
      </w:pPr>
    </w:p>
    <w:p w14:paraId="18AB67E3" w14:textId="77777777" w:rsidR="00B55557" w:rsidRDefault="00B55557" w:rsidP="00F642E8">
      <w:pPr>
        <w:pStyle w:val="Code"/>
        <w:jc w:val="center"/>
        <w:rPr>
          <w:rFonts w:ascii="Arial" w:hAnsi="Arial" w:cs="Arial"/>
          <w:color w:val="FF0000"/>
          <w:sz w:val="28"/>
          <w:szCs w:val="28"/>
        </w:rPr>
      </w:pPr>
    </w:p>
    <w:p w14:paraId="1DB2AC6E" w14:textId="2F8D9FFD" w:rsidR="00F642E8" w:rsidRPr="000D66CC" w:rsidRDefault="00F642E8" w:rsidP="00F642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693D1908" w14:textId="77777777" w:rsidR="00F642E8" w:rsidRPr="000D66CC" w:rsidRDefault="00F642E8" w:rsidP="000D66CC">
      <w:pPr>
        <w:pStyle w:val="Code"/>
        <w:jc w:val="center"/>
        <w:rPr>
          <w:rFonts w:ascii="Arial" w:hAnsi="Arial" w:cs="Arial"/>
          <w:color w:val="FF0000"/>
          <w:sz w:val="28"/>
          <w:szCs w:val="28"/>
        </w:rPr>
      </w:pPr>
    </w:p>
    <w:p w14:paraId="2866C195" w14:textId="77777777" w:rsidR="00DF5E14" w:rsidRDefault="00DF5E14" w:rsidP="00DF5E14">
      <w:pPr>
        <w:pStyle w:val="Code"/>
        <w:jc w:val="center"/>
        <w:rPr>
          <w:rFonts w:ascii="Arial" w:hAnsi="Arial" w:cs="Arial"/>
          <w:color w:val="FF0000"/>
          <w:sz w:val="28"/>
          <w:szCs w:val="28"/>
        </w:rPr>
      </w:pPr>
    </w:p>
    <w:p w14:paraId="2E9860C2" w14:textId="77777777" w:rsidR="00DF5E14" w:rsidRPr="000D66CC" w:rsidRDefault="00DF5E14" w:rsidP="00F642E8">
      <w:pPr>
        <w:pStyle w:val="Code"/>
        <w:jc w:val="center"/>
        <w:rPr>
          <w:rFonts w:ascii="Arial" w:hAnsi="Arial" w:cs="Arial"/>
          <w:color w:val="FF0000"/>
          <w:sz w:val="28"/>
          <w:szCs w:val="28"/>
        </w:rPr>
      </w:pPr>
    </w:p>
    <w:p w14:paraId="59DCEF94" w14:textId="77777777" w:rsidR="00F642E8" w:rsidRPr="000D66CC" w:rsidRDefault="00F642E8" w:rsidP="000D66CC">
      <w:pPr>
        <w:pStyle w:val="Code"/>
        <w:jc w:val="center"/>
        <w:rPr>
          <w:rFonts w:ascii="Arial" w:hAnsi="Arial" w:cs="Arial"/>
          <w:color w:val="FF0000"/>
          <w:sz w:val="28"/>
          <w:szCs w:val="28"/>
        </w:rPr>
      </w:pPr>
    </w:p>
    <w:p w14:paraId="27A02B29" w14:textId="2C2CD98B" w:rsidR="000D66CC" w:rsidRDefault="00F642E8" w:rsidP="009927F9">
      <w:pPr>
        <w:pStyle w:val="Code"/>
        <w:jc w:val="center"/>
        <w:rPr>
          <w:noProof/>
        </w:rPr>
      </w:pPr>
      <w:r>
        <w:rPr>
          <w:rFonts w:ascii="Arial" w:hAnsi="Arial" w:cs="Arial"/>
          <w:color w:val="FF0000"/>
          <w:sz w:val="28"/>
          <w:szCs w:val="28"/>
        </w:rPr>
        <w:t>------------------------------</w:t>
      </w:r>
      <w:r w:rsidR="000D66CC" w:rsidRPr="000D66CC">
        <w:rPr>
          <w:rFonts w:ascii="Arial" w:hAnsi="Arial" w:cs="Arial"/>
          <w:color w:val="FF0000"/>
          <w:sz w:val="28"/>
          <w:szCs w:val="28"/>
        </w:rPr>
        <w:t>END OF ALL CHANGES</w:t>
      </w:r>
      <w:r>
        <w:rPr>
          <w:rFonts w:ascii="Arial" w:hAnsi="Arial" w:cs="Arial"/>
          <w:color w:val="FF0000"/>
          <w:sz w:val="28"/>
          <w:szCs w:val="28"/>
        </w:rPr>
        <w:t>------------------------------</w:t>
      </w:r>
    </w:p>
    <w:sectPr w:rsidR="000D6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5C6B" w14:textId="77777777" w:rsidR="00B568D4" w:rsidRDefault="00B568D4">
      <w:r>
        <w:separator/>
      </w:r>
    </w:p>
  </w:endnote>
  <w:endnote w:type="continuationSeparator" w:id="0">
    <w:p w14:paraId="34914019" w14:textId="77777777" w:rsidR="00B568D4" w:rsidRDefault="00B5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94EF" w14:textId="77777777" w:rsidR="00B568D4" w:rsidRDefault="00B568D4">
      <w:r>
        <w:separator/>
      </w:r>
    </w:p>
  </w:footnote>
  <w:footnote w:type="continuationSeparator" w:id="0">
    <w:p w14:paraId="0D60EEA0" w14:textId="77777777" w:rsidR="00B568D4" w:rsidRDefault="00B5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CD2" w:rsidRDefault="00A7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CD2" w:rsidRDefault="00A7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CD2" w:rsidRDefault="00A7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CD2" w:rsidRDefault="00A7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39"/>
  </w:num>
  <w:num w:numId="8">
    <w:abstractNumId w:val="34"/>
  </w:num>
  <w:num w:numId="9">
    <w:abstractNumId w:val="13"/>
  </w:num>
  <w:num w:numId="10">
    <w:abstractNumId w:val="32"/>
  </w:num>
  <w:num w:numId="11">
    <w:abstractNumId w:val="12"/>
  </w:num>
  <w:num w:numId="12">
    <w:abstractNumId w:val="42"/>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0"/>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1"/>
  </w:num>
  <w:num w:numId="40">
    <w:abstractNumId w:val="35"/>
  </w:num>
  <w:num w:numId="41">
    <w:abstractNumId w:val="22"/>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Eisenschmid (ZITiS)">
    <w15:presenceInfo w15:providerId="AD" w15:userId="S::Michael.Eisenschmid@zitis.onmicrosoft.com::8a997612-9cc9-411c-ac8c-9e5c51035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6CC"/>
    <w:rsid w:val="00142830"/>
    <w:rsid w:val="00145D43"/>
    <w:rsid w:val="001542B5"/>
    <w:rsid w:val="00160F85"/>
    <w:rsid w:val="00192C46"/>
    <w:rsid w:val="001A08B3"/>
    <w:rsid w:val="001A2CA0"/>
    <w:rsid w:val="001A7B60"/>
    <w:rsid w:val="001B52F0"/>
    <w:rsid w:val="001B7A65"/>
    <w:rsid w:val="001E2075"/>
    <w:rsid w:val="001E41F3"/>
    <w:rsid w:val="0026004D"/>
    <w:rsid w:val="002640DD"/>
    <w:rsid w:val="0026667C"/>
    <w:rsid w:val="00275D12"/>
    <w:rsid w:val="00284FEB"/>
    <w:rsid w:val="002860C4"/>
    <w:rsid w:val="002B5741"/>
    <w:rsid w:val="002E472E"/>
    <w:rsid w:val="002F0F0D"/>
    <w:rsid w:val="00303E07"/>
    <w:rsid w:val="00305409"/>
    <w:rsid w:val="003609EF"/>
    <w:rsid w:val="0036231A"/>
    <w:rsid w:val="00374DD4"/>
    <w:rsid w:val="00384E96"/>
    <w:rsid w:val="003E1A36"/>
    <w:rsid w:val="003E322B"/>
    <w:rsid w:val="00402534"/>
    <w:rsid w:val="00405374"/>
    <w:rsid w:val="00410371"/>
    <w:rsid w:val="004242F1"/>
    <w:rsid w:val="0043781A"/>
    <w:rsid w:val="004527BF"/>
    <w:rsid w:val="004B75B7"/>
    <w:rsid w:val="004D22AB"/>
    <w:rsid w:val="004E522F"/>
    <w:rsid w:val="00503AAD"/>
    <w:rsid w:val="0051580D"/>
    <w:rsid w:val="00547111"/>
    <w:rsid w:val="00592D74"/>
    <w:rsid w:val="005952E6"/>
    <w:rsid w:val="005C7F03"/>
    <w:rsid w:val="005D5D06"/>
    <w:rsid w:val="005E2C44"/>
    <w:rsid w:val="00621188"/>
    <w:rsid w:val="006257ED"/>
    <w:rsid w:val="00665C47"/>
    <w:rsid w:val="00695808"/>
    <w:rsid w:val="006B46FB"/>
    <w:rsid w:val="006E21FB"/>
    <w:rsid w:val="007176FF"/>
    <w:rsid w:val="00777BC4"/>
    <w:rsid w:val="007817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129"/>
    <w:rsid w:val="00941E30"/>
    <w:rsid w:val="0096279D"/>
    <w:rsid w:val="009777D9"/>
    <w:rsid w:val="00991B88"/>
    <w:rsid w:val="009927F9"/>
    <w:rsid w:val="009A5753"/>
    <w:rsid w:val="009A579D"/>
    <w:rsid w:val="009E3297"/>
    <w:rsid w:val="009F734F"/>
    <w:rsid w:val="00A246B6"/>
    <w:rsid w:val="00A47E70"/>
    <w:rsid w:val="00A50CF0"/>
    <w:rsid w:val="00A7671C"/>
    <w:rsid w:val="00A77CD2"/>
    <w:rsid w:val="00AA2CBC"/>
    <w:rsid w:val="00AC5820"/>
    <w:rsid w:val="00AD1CD8"/>
    <w:rsid w:val="00B160D2"/>
    <w:rsid w:val="00B258BB"/>
    <w:rsid w:val="00B26276"/>
    <w:rsid w:val="00B55557"/>
    <w:rsid w:val="00B568D4"/>
    <w:rsid w:val="00B67B97"/>
    <w:rsid w:val="00B74795"/>
    <w:rsid w:val="00B968C8"/>
    <w:rsid w:val="00B97586"/>
    <w:rsid w:val="00BA3EC5"/>
    <w:rsid w:val="00BA51D9"/>
    <w:rsid w:val="00BB5DFC"/>
    <w:rsid w:val="00BD279D"/>
    <w:rsid w:val="00BD6BB8"/>
    <w:rsid w:val="00C66BA2"/>
    <w:rsid w:val="00C903CD"/>
    <w:rsid w:val="00C95985"/>
    <w:rsid w:val="00CB445E"/>
    <w:rsid w:val="00CC0375"/>
    <w:rsid w:val="00CC5026"/>
    <w:rsid w:val="00CC68D0"/>
    <w:rsid w:val="00D03F9A"/>
    <w:rsid w:val="00D06D51"/>
    <w:rsid w:val="00D20075"/>
    <w:rsid w:val="00D24991"/>
    <w:rsid w:val="00D50255"/>
    <w:rsid w:val="00D66520"/>
    <w:rsid w:val="00D81D73"/>
    <w:rsid w:val="00DB541B"/>
    <w:rsid w:val="00DE34CF"/>
    <w:rsid w:val="00DF1018"/>
    <w:rsid w:val="00DF5E14"/>
    <w:rsid w:val="00E13F3D"/>
    <w:rsid w:val="00E34898"/>
    <w:rsid w:val="00E37A03"/>
    <w:rsid w:val="00E5737A"/>
    <w:rsid w:val="00E97E3B"/>
    <w:rsid w:val="00EB09B7"/>
    <w:rsid w:val="00EE7D7C"/>
    <w:rsid w:val="00F25D98"/>
    <w:rsid w:val="00F300FB"/>
    <w:rsid w:val="00F642E8"/>
    <w:rsid w:val="00F800EF"/>
    <w:rsid w:val="00F9044F"/>
    <w:rsid w:val="00FB6386"/>
    <w:rsid w:val="00FC66F5"/>
    <w:rsid w:val="00FD5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uiPriority w:val="99"/>
    <w:rsid w:val="000D66CC"/>
    <w:rPr>
      <w:rFonts w:ascii="Tahoma" w:hAnsi="Tahoma" w:cs="Tahoma"/>
      <w:sz w:val="16"/>
      <w:szCs w:val="16"/>
      <w:lang w:val="en-GB" w:eastAsia="en-US"/>
    </w:rPr>
  </w:style>
  <w:style w:type="character" w:customStyle="1" w:styleId="CommentTextChar">
    <w:name w:val="Comment Text Char"/>
    <w:link w:val="CommentText"/>
    <w:rsid w:val="000D66CC"/>
    <w:rPr>
      <w:rFonts w:ascii="Times New Roman" w:hAnsi="Times New Roman"/>
      <w:lang w:val="en-GB" w:eastAsia="en-US"/>
    </w:rPr>
  </w:style>
  <w:style w:type="character" w:customStyle="1" w:styleId="CommentSubjectChar">
    <w:name w:val="Comment Subject Char"/>
    <w:link w:val="CommentSubject"/>
    <w:rsid w:val="000D66CC"/>
    <w:rPr>
      <w:rFonts w:ascii="Times New Roman" w:hAnsi="Times New Roman"/>
      <w:b/>
      <w:bCs/>
      <w:lang w:val="en-GB" w:eastAsia="en-US"/>
    </w:rPr>
  </w:style>
  <w:style w:type="paragraph" w:styleId="Caption">
    <w:name w:val="caption"/>
    <w:basedOn w:val="Normal"/>
    <w:next w:val="Normal"/>
    <w:qFormat/>
    <w:rsid w:val="000D66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D66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D66CC"/>
    <w:rPr>
      <w:rFonts w:ascii="Arial" w:hAnsi="Arial"/>
      <w:sz w:val="28"/>
      <w:lang w:val="en-GB" w:eastAsia="en-US"/>
    </w:rPr>
  </w:style>
  <w:style w:type="character" w:customStyle="1" w:styleId="st">
    <w:name w:val="st"/>
    <w:rsid w:val="000D66CC"/>
  </w:style>
  <w:style w:type="character" w:customStyle="1" w:styleId="B1Char">
    <w:name w:val="B1 Char"/>
    <w:link w:val="B1"/>
    <w:locked/>
    <w:rsid w:val="000D66CC"/>
    <w:rPr>
      <w:rFonts w:ascii="Times New Roman" w:hAnsi="Times New Roman"/>
      <w:lang w:val="en-GB" w:eastAsia="en-US"/>
    </w:rPr>
  </w:style>
  <w:style w:type="character" w:customStyle="1" w:styleId="TALChar">
    <w:name w:val="TAL Char"/>
    <w:link w:val="TAL"/>
    <w:qFormat/>
    <w:locked/>
    <w:rsid w:val="000D66CC"/>
    <w:rPr>
      <w:rFonts w:ascii="Arial" w:hAnsi="Arial"/>
      <w:sz w:val="18"/>
      <w:lang w:val="en-GB" w:eastAsia="en-US"/>
    </w:rPr>
  </w:style>
  <w:style w:type="character" w:customStyle="1" w:styleId="Heading5Char">
    <w:name w:val="Heading 5 Char"/>
    <w:basedOn w:val="DefaultParagraphFont"/>
    <w:link w:val="Heading5"/>
    <w:rsid w:val="000D66CC"/>
    <w:rPr>
      <w:rFonts w:ascii="Arial" w:hAnsi="Arial"/>
      <w:sz w:val="22"/>
      <w:lang w:val="en-GB" w:eastAsia="en-US"/>
    </w:rPr>
  </w:style>
  <w:style w:type="character" w:customStyle="1" w:styleId="EditorsNoteChar">
    <w:name w:val="Editor's Note Char"/>
    <w:link w:val="EditorsNote"/>
    <w:rsid w:val="000D66CC"/>
    <w:rPr>
      <w:rFonts w:ascii="Times New Roman" w:hAnsi="Times New Roman"/>
      <w:color w:val="FF0000"/>
      <w:lang w:val="en-GB" w:eastAsia="en-US"/>
    </w:rPr>
  </w:style>
  <w:style w:type="character" w:customStyle="1" w:styleId="TAHCar">
    <w:name w:val="TAH Car"/>
    <w:link w:val="TAH"/>
    <w:rsid w:val="000D66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D66CC"/>
    <w:rPr>
      <w:color w:val="605E5C"/>
      <w:shd w:val="clear" w:color="auto" w:fill="E1DFDD"/>
    </w:rPr>
  </w:style>
  <w:style w:type="paragraph" w:styleId="Revision">
    <w:name w:val="Revision"/>
    <w:hidden/>
    <w:uiPriority w:val="99"/>
    <w:semiHidden/>
    <w:rsid w:val="000D66CC"/>
    <w:rPr>
      <w:rFonts w:ascii="Times New Roman" w:hAnsi="Times New Roman"/>
      <w:lang w:val="en-GB" w:eastAsia="en-US"/>
    </w:rPr>
  </w:style>
  <w:style w:type="character" w:customStyle="1" w:styleId="THChar">
    <w:name w:val="TH Char"/>
    <w:link w:val="TH"/>
    <w:rsid w:val="000D66CC"/>
    <w:rPr>
      <w:rFonts w:ascii="Arial" w:hAnsi="Arial"/>
      <w:b/>
      <w:lang w:val="en-GB" w:eastAsia="en-US"/>
    </w:rPr>
  </w:style>
  <w:style w:type="table" w:styleId="TableGrid">
    <w:name w:val="Table Grid"/>
    <w:basedOn w:val="TableNormal"/>
    <w:rsid w:val="000D66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D66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D66CC"/>
    <w:rPr>
      <w:rFonts w:ascii="Consolas" w:eastAsiaTheme="minorHAnsi" w:hAnsi="Consolas" w:cstheme="minorBidi"/>
      <w:sz w:val="21"/>
      <w:szCs w:val="21"/>
      <w:lang w:val="en-GB" w:eastAsia="en-US"/>
    </w:rPr>
  </w:style>
  <w:style w:type="character" w:customStyle="1" w:styleId="NOChar">
    <w:name w:val="NO Char"/>
    <w:link w:val="NO"/>
    <w:rsid w:val="000D66CC"/>
    <w:rPr>
      <w:rFonts w:ascii="Times New Roman" w:hAnsi="Times New Roman"/>
      <w:lang w:val="en-GB" w:eastAsia="en-US"/>
    </w:rPr>
  </w:style>
  <w:style w:type="character" w:customStyle="1" w:styleId="EXCar">
    <w:name w:val="EX Car"/>
    <w:link w:val="EX"/>
    <w:rsid w:val="000D66CC"/>
    <w:rPr>
      <w:rFonts w:ascii="Times New Roman" w:hAnsi="Times New Roman"/>
      <w:lang w:val="en-GB" w:eastAsia="en-US"/>
    </w:rPr>
  </w:style>
  <w:style w:type="character" w:customStyle="1" w:styleId="FootnoteTextChar">
    <w:name w:val="Footnote Text Char"/>
    <w:basedOn w:val="DefaultParagraphFont"/>
    <w:link w:val="FootnoteText"/>
    <w:rsid w:val="000D66CC"/>
    <w:rPr>
      <w:rFonts w:ascii="Times New Roman" w:hAnsi="Times New Roman"/>
      <w:sz w:val="16"/>
      <w:lang w:val="en-GB" w:eastAsia="en-US"/>
    </w:rPr>
  </w:style>
  <w:style w:type="paragraph" w:styleId="IndexHeading">
    <w:name w:val="index heading"/>
    <w:basedOn w:val="Normal"/>
    <w:next w:val="Normal"/>
    <w:semiHidden/>
    <w:rsid w:val="000D66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D66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D66CC"/>
    <w:rPr>
      <w:rFonts w:ascii="Times New Roman" w:hAnsi="Times New Roman"/>
      <w:b/>
      <w:sz w:val="22"/>
      <w:lang w:val="en-GB" w:eastAsia="x-none"/>
    </w:rPr>
  </w:style>
  <w:style w:type="character" w:styleId="PageNumber">
    <w:name w:val="page number"/>
    <w:rsid w:val="000D66CC"/>
    <w:rPr>
      <w:sz w:val="20"/>
    </w:rPr>
  </w:style>
  <w:style w:type="paragraph" w:styleId="NormalIndent">
    <w:name w:val="Normal Indent"/>
    <w:basedOn w:val="Normal"/>
    <w:rsid w:val="000D66CC"/>
    <w:pPr>
      <w:widowControl w:val="0"/>
      <w:overflowPunct w:val="0"/>
      <w:autoSpaceDE w:val="0"/>
      <w:autoSpaceDN w:val="0"/>
      <w:adjustRightInd w:val="0"/>
      <w:ind w:left="708"/>
      <w:textAlignment w:val="baseline"/>
    </w:pPr>
  </w:style>
  <w:style w:type="paragraph" w:styleId="BodyText">
    <w:name w:val="Body Text"/>
    <w:basedOn w:val="Normal"/>
    <w:link w:val="BodyTextChar"/>
    <w:rsid w:val="000D66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D66CC"/>
    <w:rPr>
      <w:rFonts w:ascii="Times New Roman" w:hAnsi="Times New Roman"/>
      <w:lang w:val="en-GB" w:eastAsia="x-none"/>
    </w:rPr>
  </w:style>
  <w:style w:type="paragraph" w:styleId="BodyTextIndent">
    <w:name w:val="Body Text Indent"/>
    <w:basedOn w:val="Normal"/>
    <w:link w:val="BodyTextIndentChar"/>
    <w:rsid w:val="000D66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D66CC"/>
    <w:rPr>
      <w:rFonts w:ascii="Times New Roman" w:hAnsi="Times New Roman"/>
      <w:lang w:val="en-GB" w:eastAsia="x-none"/>
    </w:rPr>
  </w:style>
  <w:style w:type="paragraph" w:styleId="BodyTextIndent3">
    <w:name w:val="Body Text Indent 3"/>
    <w:basedOn w:val="Normal"/>
    <w:link w:val="BodyTextIndent3Char"/>
    <w:rsid w:val="000D66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D66CC"/>
    <w:rPr>
      <w:rFonts w:ascii="Arial" w:hAnsi="Arial"/>
      <w:lang w:val="en-GB" w:eastAsia="x-none"/>
    </w:rPr>
  </w:style>
  <w:style w:type="character" w:customStyle="1" w:styleId="DocumentMapChar">
    <w:name w:val="Document Map Char"/>
    <w:basedOn w:val="DefaultParagraphFont"/>
    <w:link w:val="DocumentMap"/>
    <w:rsid w:val="000D66CC"/>
    <w:rPr>
      <w:rFonts w:ascii="Tahoma" w:hAnsi="Tahoma" w:cs="Tahoma"/>
      <w:shd w:val="clear" w:color="auto" w:fill="000080"/>
      <w:lang w:val="en-GB" w:eastAsia="en-US"/>
    </w:rPr>
  </w:style>
  <w:style w:type="character" w:customStyle="1" w:styleId="HeaderChar">
    <w:name w:val="Header Char"/>
    <w:link w:val="Header"/>
    <w:locked/>
    <w:rsid w:val="000D66CC"/>
    <w:rPr>
      <w:rFonts w:ascii="Arial" w:hAnsi="Arial"/>
      <w:b/>
      <w:noProof/>
      <w:sz w:val="18"/>
      <w:lang w:val="en-GB" w:eastAsia="en-US"/>
    </w:rPr>
  </w:style>
  <w:style w:type="character" w:customStyle="1" w:styleId="TFChar">
    <w:name w:val="TF Char"/>
    <w:basedOn w:val="THChar"/>
    <w:link w:val="TF"/>
    <w:rsid w:val="000D66CC"/>
    <w:rPr>
      <w:rFonts w:ascii="Arial" w:hAnsi="Arial"/>
      <w:b/>
      <w:lang w:val="en-GB" w:eastAsia="en-US"/>
    </w:rPr>
  </w:style>
  <w:style w:type="character" w:customStyle="1" w:styleId="Heading2Char">
    <w:name w:val="Heading 2 Char"/>
    <w:link w:val="Heading2"/>
    <w:locked/>
    <w:rsid w:val="000D66CC"/>
    <w:rPr>
      <w:rFonts w:ascii="Arial" w:hAnsi="Arial"/>
      <w:sz w:val="32"/>
      <w:lang w:val="en-GB" w:eastAsia="en-US"/>
    </w:rPr>
  </w:style>
  <w:style w:type="character" w:customStyle="1" w:styleId="WW8Num8z1">
    <w:name w:val="WW8Num8z1"/>
    <w:rsid w:val="000D66CC"/>
    <w:rPr>
      <w:rFonts w:ascii="Courier New" w:hAnsi="Courier New" w:cs="Courier New"/>
    </w:rPr>
  </w:style>
  <w:style w:type="character" w:customStyle="1" w:styleId="WW-Absatz-Standardschriftart111111111111111">
    <w:name w:val="WW-Absatz-Standardschriftart111111111111111"/>
    <w:rsid w:val="000D66CC"/>
  </w:style>
  <w:style w:type="character" w:customStyle="1" w:styleId="Heading8Char">
    <w:name w:val="Heading 8 Char"/>
    <w:link w:val="Heading8"/>
    <w:rsid w:val="000D66CC"/>
    <w:rPr>
      <w:rFonts w:ascii="Arial" w:hAnsi="Arial"/>
      <w:sz w:val="36"/>
      <w:lang w:val="en-GB" w:eastAsia="en-US"/>
    </w:rPr>
  </w:style>
  <w:style w:type="paragraph" w:styleId="NormalWeb">
    <w:name w:val="Normal (Web)"/>
    <w:basedOn w:val="Normal"/>
    <w:uiPriority w:val="99"/>
    <w:rsid w:val="000D66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D66CC"/>
    <w:rPr>
      <w:rFonts w:ascii="Arial" w:hAnsi="Arial"/>
      <w:sz w:val="36"/>
      <w:lang w:val="en-GB" w:eastAsia="en-US"/>
    </w:rPr>
  </w:style>
  <w:style w:type="character" w:customStyle="1" w:styleId="Heading4Char">
    <w:name w:val="Heading 4 Char"/>
    <w:link w:val="Heading4"/>
    <w:rsid w:val="000D66CC"/>
    <w:rPr>
      <w:rFonts w:ascii="Arial" w:hAnsi="Arial"/>
      <w:sz w:val="24"/>
      <w:lang w:val="en-GB" w:eastAsia="en-US"/>
    </w:rPr>
  </w:style>
  <w:style w:type="character" w:customStyle="1" w:styleId="Heading6Char">
    <w:name w:val="Heading 6 Char"/>
    <w:link w:val="Heading6"/>
    <w:rsid w:val="000D66CC"/>
    <w:rPr>
      <w:rFonts w:ascii="Arial" w:hAnsi="Arial"/>
      <w:lang w:val="en-GB" w:eastAsia="en-US"/>
    </w:rPr>
  </w:style>
  <w:style w:type="character" w:customStyle="1" w:styleId="Heading7Char">
    <w:name w:val="Heading 7 Char"/>
    <w:link w:val="Heading7"/>
    <w:rsid w:val="000D66CC"/>
    <w:rPr>
      <w:rFonts w:ascii="Arial" w:hAnsi="Arial"/>
      <w:lang w:val="en-GB" w:eastAsia="en-US"/>
    </w:rPr>
  </w:style>
  <w:style w:type="character" w:customStyle="1" w:styleId="Heading9Char">
    <w:name w:val="Heading 9 Char"/>
    <w:link w:val="Heading9"/>
    <w:rsid w:val="000D66CC"/>
    <w:rPr>
      <w:rFonts w:ascii="Arial" w:hAnsi="Arial"/>
      <w:sz w:val="36"/>
      <w:lang w:val="en-GB" w:eastAsia="en-US"/>
    </w:rPr>
  </w:style>
  <w:style w:type="character" w:customStyle="1" w:styleId="FooterChar">
    <w:name w:val="Footer Char"/>
    <w:link w:val="Footer"/>
    <w:rsid w:val="000D66CC"/>
    <w:rPr>
      <w:rFonts w:ascii="Arial" w:hAnsi="Arial"/>
      <w:b/>
      <w:i/>
      <w:noProof/>
      <w:sz w:val="18"/>
      <w:lang w:val="en-GB" w:eastAsia="en-US"/>
    </w:rPr>
  </w:style>
  <w:style w:type="character" w:customStyle="1" w:styleId="WW-Absatz-Standardschriftart1111111111111111">
    <w:name w:val="WW-Absatz-Standardschriftart1111111111111111"/>
    <w:rsid w:val="000D66CC"/>
  </w:style>
  <w:style w:type="character" w:styleId="Strong">
    <w:name w:val="Strong"/>
    <w:uiPriority w:val="22"/>
    <w:qFormat/>
    <w:rsid w:val="000D66CC"/>
    <w:rPr>
      <w:b/>
    </w:rPr>
  </w:style>
  <w:style w:type="paragraph" w:styleId="Title">
    <w:name w:val="Title"/>
    <w:basedOn w:val="Normal"/>
    <w:link w:val="TitleChar"/>
    <w:qFormat/>
    <w:rsid w:val="000D66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D66CC"/>
    <w:rPr>
      <w:rFonts w:ascii="Arial" w:hAnsi="Arial"/>
      <w:b/>
      <w:sz w:val="40"/>
      <w:lang w:val="x-none" w:eastAsia="x-none"/>
    </w:rPr>
  </w:style>
  <w:style w:type="paragraph" w:styleId="Subtitle">
    <w:name w:val="Subtitle"/>
    <w:basedOn w:val="Normal"/>
    <w:next w:val="Normal"/>
    <w:link w:val="SubtitleChar"/>
    <w:qFormat/>
    <w:rsid w:val="000D66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D66CC"/>
    <w:rPr>
      <w:rFonts w:ascii="Calibri Light" w:hAnsi="Calibri Light"/>
      <w:i/>
      <w:iCs/>
      <w:color w:val="5B9BD5"/>
      <w:spacing w:val="15"/>
      <w:szCs w:val="24"/>
      <w:lang w:val="x-none" w:eastAsia="x-none"/>
    </w:rPr>
  </w:style>
  <w:style w:type="character" w:styleId="Emphasis">
    <w:name w:val="Emphasis"/>
    <w:qFormat/>
    <w:rsid w:val="000D66CC"/>
    <w:rPr>
      <w:i/>
      <w:iCs/>
    </w:rPr>
  </w:style>
  <w:style w:type="paragraph" w:styleId="NoSpacing">
    <w:name w:val="No Spacing"/>
    <w:basedOn w:val="Normal"/>
    <w:link w:val="NoSpacingChar"/>
    <w:uiPriority w:val="1"/>
    <w:qFormat/>
    <w:rsid w:val="000D66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D66CC"/>
    <w:rPr>
      <w:rFonts w:ascii="Arial" w:hAnsi="Arial"/>
      <w:lang w:val="x-none" w:eastAsia="x-none"/>
    </w:rPr>
  </w:style>
  <w:style w:type="paragraph" w:styleId="Quote">
    <w:name w:val="Quote"/>
    <w:basedOn w:val="Normal"/>
    <w:next w:val="Normal"/>
    <w:link w:val="QuoteChar"/>
    <w:uiPriority w:val="29"/>
    <w:qFormat/>
    <w:rsid w:val="000D66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D66CC"/>
    <w:rPr>
      <w:rFonts w:ascii="Arial" w:hAnsi="Arial"/>
      <w:i/>
      <w:iCs/>
      <w:color w:val="000000"/>
      <w:lang w:val="x-none" w:eastAsia="x-none"/>
    </w:rPr>
  </w:style>
  <w:style w:type="paragraph" w:styleId="IntenseQuote">
    <w:name w:val="Intense Quote"/>
    <w:basedOn w:val="Normal"/>
    <w:next w:val="Normal"/>
    <w:link w:val="IntenseQuoteChar"/>
    <w:uiPriority w:val="30"/>
    <w:qFormat/>
    <w:rsid w:val="000D66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D66CC"/>
    <w:rPr>
      <w:rFonts w:ascii="Arial" w:hAnsi="Arial"/>
      <w:b/>
      <w:bCs/>
      <w:i/>
      <w:iCs/>
      <w:color w:val="5B9BD5"/>
      <w:lang w:val="x-none" w:eastAsia="x-none"/>
    </w:rPr>
  </w:style>
  <w:style w:type="character" w:styleId="SubtleEmphasis">
    <w:name w:val="Subtle Emphasis"/>
    <w:uiPriority w:val="19"/>
    <w:qFormat/>
    <w:rsid w:val="000D66CC"/>
    <w:rPr>
      <w:i/>
      <w:iCs/>
      <w:color w:val="808080"/>
    </w:rPr>
  </w:style>
  <w:style w:type="character" w:styleId="IntenseEmphasis">
    <w:name w:val="Intense Emphasis"/>
    <w:uiPriority w:val="21"/>
    <w:qFormat/>
    <w:rsid w:val="000D66CC"/>
    <w:rPr>
      <w:b/>
      <w:bCs/>
      <w:i/>
      <w:iCs/>
      <w:color w:val="5B9BD5"/>
    </w:rPr>
  </w:style>
  <w:style w:type="character" w:styleId="SubtleReference">
    <w:name w:val="Subtle Reference"/>
    <w:uiPriority w:val="31"/>
    <w:qFormat/>
    <w:rsid w:val="000D66CC"/>
    <w:rPr>
      <w:smallCaps/>
      <w:color w:val="ED7D31"/>
      <w:u w:val="single"/>
    </w:rPr>
  </w:style>
  <w:style w:type="character" w:styleId="IntenseReference">
    <w:name w:val="Intense Reference"/>
    <w:uiPriority w:val="32"/>
    <w:qFormat/>
    <w:rsid w:val="000D66CC"/>
    <w:rPr>
      <w:b/>
      <w:bCs/>
      <w:smallCaps/>
      <w:color w:val="ED7D31"/>
      <w:spacing w:val="5"/>
      <w:u w:val="single"/>
    </w:rPr>
  </w:style>
  <w:style w:type="character" w:styleId="BookTitle">
    <w:name w:val="Book Title"/>
    <w:uiPriority w:val="33"/>
    <w:qFormat/>
    <w:rsid w:val="000D66CC"/>
    <w:rPr>
      <w:b/>
      <w:bCs/>
      <w:smallCaps/>
      <w:spacing w:val="5"/>
    </w:rPr>
  </w:style>
  <w:style w:type="paragraph" w:styleId="TOCHeading">
    <w:name w:val="TOC Heading"/>
    <w:basedOn w:val="Heading1"/>
    <w:next w:val="Normal"/>
    <w:uiPriority w:val="39"/>
    <w:unhideWhenUsed/>
    <w:qFormat/>
    <w:rsid w:val="000D66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D66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D66CC"/>
    <w:rPr>
      <w:rFonts w:ascii="Arial" w:hAnsi="Arial"/>
      <w:b/>
      <w:bCs/>
      <w:sz w:val="32"/>
      <w:lang w:val="x-none" w:eastAsia="x-none"/>
    </w:rPr>
  </w:style>
  <w:style w:type="paragraph" w:styleId="BodyTextIndent2">
    <w:name w:val="Body Text Indent 2"/>
    <w:basedOn w:val="Normal"/>
    <w:link w:val="BodyTextIndent2Char"/>
    <w:rsid w:val="000D66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D66CC"/>
    <w:rPr>
      <w:rFonts w:ascii="Arial" w:hAnsi="Arial"/>
      <w:lang w:val="x-none" w:eastAsia="x-none"/>
    </w:rPr>
  </w:style>
  <w:style w:type="paragraph" w:styleId="Date">
    <w:name w:val="Date"/>
    <w:basedOn w:val="Normal"/>
    <w:next w:val="Normal"/>
    <w:link w:val="DateChar"/>
    <w:rsid w:val="000D66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D66CC"/>
    <w:rPr>
      <w:rFonts w:ascii="Palatino" w:hAnsi="Palatino"/>
      <w:szCs w:val="24"/>
      <w:lang w:val="x-none" w:eastAsia="x-none"/>
    </w:rPr>
  </w:style>
  <w:style w:type="paragraph" w:styleId="HTMLPreformatted">
    <w:name w:val="HTML Preformatted"/>
    <w:basedOn w:val="Normal"/>
    <w:link w:val="HTMLPreformattedChar"/>
    <w:rsid w:val="000D6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D66CC"/>
    <w:rPr>
      <w:rFonts w:ascii="Arial Unicode MS" w:eastAsia="Courier New" w:hAnsi="Arial Unicode MS"/>
      <w:lang w:val="x-none" w:eastAsia="x-none"/>
    </w:rPr>
  </w:style>
  <w:style w:type="paragraph" w:styleId="ListNumber3">
    <w:name w:val="List Number 3"/>
    <w:basedOn w:val="Normal"/>
    <w:uiPriority w:val="99"/>
    <w:rsid w:val="000D66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D66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D66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D66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D66CC"/>
    <w:rPr>
      <w:i/>
    </w:rPr>
  </w:style>
  <w:style w:type="character" w:customStyle="1" w:styleId="ZDONTMODIFY">
    <w:name w:val="ZDONTMODIFY"/>
    <w:rsid w:val="000D66CC"/>
  </w:style>
  <w:style w:type="paragraph" w:customStyle="1" w:styleId="tl">
    <w:name w:val="tl"/>
    <w:rsid w:val="000D66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D66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D66CC"/>
  </w:style>
  <w:style w:type="character" w:customStyle="1" w:styleId="TAHChar">
    <w:name w:val="TAH Char"/>
    <w:locked/>
    <w:rsid w:val="000D66CC"/>
    <w:rPr>
      <w:rFonts w:ascii="Arial" w:hAnsi="Arial"/>
      <w:b/>
      <w:sz w:val="18"/>
      <w:lang w:val="en-GB"/>
    </w:rPr>
  </w:style>
  <w:style w:type="character" w:customStyle="1" w:styleId="apple-converted-space">
    <w:name w:val="apple-converted-space"/>
    <w:basedOn w:val="DefaultParagraphFont"/>
    <w:rsid w:val="000D66CC"/>
  </w:style>
  <w:style w:type="character" w:customStyle="1" w:styleId="UnresolvedMention10">
    <w:name w:val="Unresolved Mention1"/>
    <w:basedOn w:val="DefaultParagraphFont"/>
    <w:uiPriority w:val="99"/>
    <w:semiHidden/>
    <w:unhideWhenUsed/>
    <w:rsid w:val="000D66CC"/>
    <w:rPr>
      <w:color w:val="605E5C"/>
      <w:shd w:val="clear" w:color="auto" w:fill="E1DFDD"/>
    </w:rPr>
  </w:style>
  <w:style w:type="character" w:customStyle="1" w:styleId="UnresolvedMention2">
    <w:name w:val="Unresolved Mention2"/>
    <w:basedOn w:val="DefaultParagraphFont"/>
    <w:uiPriority w:val="99"/>
    <w:semiHidden/>
    <w:unhideWhenUsed/>
    <w:rsid w:val="000D66CC"/>
    <w:rPr>
      <w:color w:val="605E5C"/>
      <w:shd w:val="clear" w:color="auto" w:fill="E1DFDD"/>
    </w:rPr>
  </w:style>
  <w:style w:type="character" w:customStyle="1" w:styleId="PLChar">
    <w:name w:val="PL Char"/>
    <w:link w:val="PL"/>
    <w:qFormat/>
    <w:locked/>
    <w:rsid w:val="000D66CC"/>
    <w:rPr>
      <w:rFonts w:ascii="Courier New" w:hAnsi="Courier New"/>
      <w:noProof/>
      <w:sz w:val="16"/>
      <w:lang w:val="en-GB" w:eastAsia="en-US"/>
    </w:rPr>
  </w:style>
  <w:style w:type="paragraph" w:customStyle="1" w:styleId="FL">
    <w:name w:val="FL"/>
    <w:basedOn w:val="Normal"/>
    <w:rsid w:val="000D66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D66CC"/>
    <w:rPr>
      <w:rFonts w:ascii="Times New Roman" w:hAnsi="Times New Roman"/>
      <w:lang w:val="en-GB" w:eastAsia="en-US"/>
    </w:rPr>
  </w:style>
  <w:style w:type="paragraph" w:customStyle="1" w:styleId="NOI">
    <w:name w:val="NOI"/>
    <w:basedOn w:val="TAL"/>
    <w:rsid w:val="000D66CC"/>
    <w:pPr>
      <w:overflowPunct w:val="0"/>
      <w:autoSpaceDE w:val="0"/>
      <w:autoSpaceDN w:val="0"/>
      <w:adjustRightInd w:val="0"/>
      <w:textAlignment w:val="baseline"/>
    </w:pPr>
    <w:rPr>
      <w:rFonts w:cs="Arial"/>
      <w:szCs w:val="18"/>
    </w:rPr>
  </w:style>
  <w:style w:type="character" w:customStyle="1" w:styleId="EditorsNoteCharChar">
    <w:name w:val="Editor's Note Char Char"/>
    <w:rsid w:val="000D66CC"/>
    <w:rPr>
      <w:rFonts w:ascii="Times New Roman" w:hAnsi="Times New Roman"/>
      <w:color w:val="FF0000"/>
      <w:lang w:val="en-GB"/>
    </w:rPr>
  </w:style>
  <w:style w:type="paragraph" w:customStyle="1" w:styleId="TAJ">
    <w:name w:val="TAJ"/>
    <w:basedOn w:val="TH"/>
    <w:rsid w:val="000D66CC"/>
  </w:style>
  <w:style w:type="paragraph" w:customStyle="1" w:styleId="Guidance">
    <w:name w:val="Guidance"/>
    <w:basedOn w:val="Normal"/>
    <w:rsid w:val="000D66CC"/>
    <w:rPr>
      <w:i/>
      <w:color w:val="0000FF"/>
    </w:rPr>
  </w:style>
  <w:style w:type="paragraph" w:customStyle="1" w:styleId="m216113901552225498gmail-pl">
    <w:name w:val="m_216113901552225498gmail-pl"/>
    <w:basedOn w:val="Normal"/>
    <w:rsid w:val="000D66CC"/>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0D66CC"/>
    <w:pPr>
      <w:spacing w:before="100" w:beforeAutospacing="1" w:after="100" w:afterAutospacing="1"/>
    </w:pPr>
    <w:rPr>
      <w:sz w:val="24"/>
      <w:szCs w:val="24"/>
      <w:lang w:eastAsia="en-GB"/>
    </w:rPr>
  </w:style>
  <w:style w:type="paragraph" w:customStyle="1" w:styleId="m-4213127826822988581tah">
    <w:name w:val="m_-4213127826822988581tah"/>
    <w:basedOn w:val="Normal"/>
    <w:rsid w:val="000D66CC"/>
    <w:pPr>
      <w:spacing w:before="100" w:beforeAutospacing="1" w:after="100" w:afterAutospacing="1"/>
    </w:pPr>
    <w:rPr>
      <w:sz w:val="24"/>
      <w:szCs w:val="24"/>
      <w:lang w:eastAsia="en-GB"/>
    </w:rPr>
  </w:style>
  <w:style w:type="paragraph" w:customStyle="1" w:styleId="m-4213127826822988581tal">
    <w:name w:val="m_-4213127826822988581tal"/>
    <w:basedOn w:val="Normal"/>
    <w:rsid w:val="000D66CC"/>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D66CC"/>
    <w:pPr>
      <w:spacing w:before="100" w:beforeAutospacing="1" w:after="100" w:afterAutospacing="1"/>
    </w:pPr>
    <w:rPr>
      <w:sz w:val="24"/>
      <w:szCs w:val="24"/>
      <w:lang w:eastAsia="en-GB"/>
    </w:rPr>
  </w:style>
  <w:style w:type="character" w:customStyle="1" w:styleId="abstractlabel">
    <w:name w:val="abstractlabel"/>
    <w:rsid w:val="000D66CC"/>
  </w:style>
  <w:style w:type="character" w:customStyle="1" w:styleId="xgmail-msoins">
    <w:name w:val="x_gmail-msoins"/>
    <w:rsid w:val="000D66CC"/>
  </w:style>
  <w:style w:type="character" w:customStyle="1" w:styleId="Mentionnonrsolue1">
    <w:name w:val="Mention non résolue1"/>
    <w:basedOn w:val="DefaultParagraphFont"/>
    <w:uiPriority w:val="99"/>
    <w:semiHidden/>
    <w:unhideWhenUsed/>
    <w:rsid w:val="000D66CC"/>
    <w:rPr>
      <w:color w:val="605E5C"/>
      <w:shd w:val="clear" w:color="auto" w:fill="E1DFDD"/>
    </w:rPr>
  </w:style>
  <w:style w:type="character" w:customStyle="1" w:styleId="NOZchn">
    <w:name w:val="NO Zchn"/>
    <w:rsid w:val="000D66CC"/>
    <w:rPr>
      <w:lang w:val="en-GB"/>
    </w:rPr>
  </w:style>
  <w:style w:type="paragraph" w:customStyle="1" w:styleId="Code">
    <w:name w:val="Code"/>
    <w:uiPriority w:val="1"/>
    <w:qFormat/>
    <w:rsid w:val="000D66CC"/>
    <w:rPr>
      <w:rFonts w:ascii="Courier New" w:eastAsiaTheme="minorEastAsia" w:hAnsi="Courier New" w:cstheme="minorBidi"/>
      <w:sz w:val="16"/>
      <w:szCs w:val="22"/>
      <w:lang w:val="en-US" w:eastAsia="en-US"/>
    </w:rPr>
  </w:style>
  <w:style w:type="paragraph" w:customStyle="1" w:styleId="CodeHeader">
    <w:name w:val="CodeHeader"/>
    <w:uiPriority w:val="1"/>
    <w:qFormat/>
    <w:rsid w:val="000D66CC"/>
    <w:rPr>
      <w:rFonts w:ascii="Courier New" w:eastAsiaTheme="minorEastAsia" w:hAnsi="Courier New" w:cstheme="minorBidi"/>
      <w:sz w:val="16"/>
      <w:szCs w:val="22"/>
      <w:lang w:val="en-US" w:eastAsia="en-US"/>
    </w:rPr>
  </w:style>
  <w:style w:type="character" w:customStyle="1" w:styleId="EXChar">
    <w:name w:val="EX Char"/>
    <w:locked/>
    <w:rsid w:val="000D66CC"/>
    <w:rPr>
      <w:rFonts w:ascii="Times New Roman" w:hAnsi="Times New Roman"/>
      <w:lang w:eastAsia="en-US"/>
    </w:rPr>
  </w:style>
  <w:style w:type="character" w:customStyle="1" w:styleId="B1Char1">
    <w:name w:val="B1 Char1"/>
    <w:locked/>
    <w:rsid w:val="000D66CC"/>
    <w:rPr>
      <w:rFonts w:ascii="Times New Roman" w:hAnsi="Times New Roman"/>
      <w:lang w:val="en-GB" w:eastAsia="en-US"/>
    </w:rPr>
  </w:style>
  <w:style w:type="character" w:customStyle="1" w:styleId="TALZchn">
    <w:name w:val="TAL Zchn"/>
    <w:locked/>
    <w:rsid w:val="000D66CC"/>
    <w:rPr>
      <w:rFonts w:ascii="Arial" w:hAnsi="Arial"/>
      <w:sz w:val="18"/>
      <w:lang w:val="en-GB" w:eastAsia="en-US"/>
    </w:rPr>
  </w:style>
  <w:style w:type="paragraph" w:styleId="ListContinue">
    <w:name w:val="List Continue"/>
    <w:basedOn w:val="Normal"/>
    <w:uiPriority w:val="99"/>
    <w:unhideWhenUsed/>
    <w:rsid w:val="000D66CC"/>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0D66CC"/>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0D66CC"/>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0D66C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0D66CC"/>
    <w:rPr>
      <w:rFonts w:ascii="Courier" w:eastAsiaTheme="minorEastAsia" w:hAnsi="Courier" w:cstheme="minorBidi"/>
      <w:lang w:val="en-US" w:eastAsia="en-US"/>
    </w:rPr>
  </w:style>
  <w:style w:type="table" w:styleId="LightShading">
    <w:name w:val="Light Shading"/>
    <w:basedOn w:val="TableNormal"/>
    <w:uiPriority w:val="60"/>
    <w:rsid w:val="000D66C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D66C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D66C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D66C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D66C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D66C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D66C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0D66CC"/>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0D66CC"/>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0D66CC"/>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0D66CC"/>
  </w:style>
  <w:style w:type="character" w:customStyle="1" w:styleId="ZMODIFY">
    <w:name w:val="ZMODIFY"/>
    <w:basedOn w:val="ZDONTMODIFY"/>
    <w:rsid w:val="00DB541B"/>
  </w:style>
  <w:style w:type="character" w:customStyle="1" w:styleId="ZREGNAME">
    <w:name w:val="ZREGNAME"/>
    <w:basedOn w:val="DefaultParagraphFont"/>
    <w:rsid w:val="00DB5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1780">
      <w:bodyDiv w:val="1"/>
      <w:marLeft w:val="0"/>
      <w:marRight w:val="0"/>
      <w:marTop w:val="0"/>
      <w:marBottom w:val="0"/>
      <w:divBdr>
        <w:top w:val="none" w:sz="0" w:space="0" w:color="auto"/>
        <w:left w:val="none" w:sz="0" w:space="0" w:color="auto"/>
        <w:bottom w:val="none" w:sz="0" w:space="0" w:color="auto"/>
        <w:right w:val="none" w:sz="0" w:space="0" w:color="auto"/>
      </w:divBdr>
    </w:div>
    <w:div w:id="81488124">
      <w:bodyDiv w:val="1"/>
      <w:marLeft w:val="0"/>
      <w:marRight w:val="0"/>
      <w:marTop w:val="0"/>
      <w:marBottom w:val="0"/>
      <w:divBdr>
        <w:top w:val="none" w:sz="0" w:space="0" w:color="auto"/>
        <w:left w:val="none" w:sz="0" w:space="0" w:color="auto"/>
        <w:bottom w:val="none" w:sz="0" w:space="0" w:color="auto"/>
        <w:right w:val="none" w:sz="0" w:space="0" w:color="auto"/>
      </w:divBdr>
    </w:div>
    <w:div w:id="720593123">
      <w:bodyDiv w:val="1"/>
      <w:marLeft w:val="0"/>
      <w:marRight w:val="0"/>
      <w:marTop w:val="0"/>
      <w:marBottom w:val="0"/>
      <w:divBdr>
        <w:top w:val="none" w:sz="0" w:space="0" w:color="auto"/>
        <w:left w:val="none" w:sz="0" w:space="0" w:color="auto"/>
        <w:bottom w:val="none" w:sz="0" w:space="0" w:color="auto"/>
        <w:right w:val="none" w:sz="0" w:space="0" w:color="auto"/>
      </w:divBdr>
    </w:div>
    <w:div w:id="726729604">
      <w:bodyDiv w:val="1"/>
      <w:marLeft w:val="0"/>
      <w:marRight w:val="0"/>
      <w:marTop w:val="0"/>
      <w:marBottom w:val="0"/>
      <w:divBdr>
        <w:top w:val="none" w:sz="0" w:space="0" w:color="auto"/>
        <w:left w:val="none" w:sz="0" w:space="0" w:color="auto"/>
        <w:bottom w:val="none" w:sz="0" w:space="0" w:color="auto"/>
        <w:right w:val="none" w:sz="0" w:space="0" w:color="auto"/>
      </w:divBdr>
    </w:div>
    <w:div w:id="836270060">
      <w:bodyDiv w:val="1"/>
      <w:marLeft w:val="0"/>
      <w:marRight w:val="0"/>
      <w:marTop w:val="0"/>
      <w:marBottom w:val="0"/>
      <w:divBdr>
        <w:top w:val="none" w:sz="0" w:space="0" w:color="auto"/>
        <w:left w:val="none" w:sz="0" w:space="0" w:color="auto"/>
        <w:bottom w:val="none" w:sz="0" w:space="0" w:color="auto"/>
        <w:right w:val="none" w:sz="0" w:space="0" w:color="auto"/>
      </w:divBdr>
    </w:div>
    <w:div w:id="840199016">
      <w:bodyDiv w:val="1"/>
      <w:marLeft w:val="0"/>
      <w:marRight w:val="0"/>
      <w:marTop w:val="0"/>
      <w:marBottom w:val="0"/>
      <w:divBdr>
        <w:top w:val="none" w:sz="0" w:space="0" w:color="auto"/>
        <w:left w:val="none" w:sz="0" w:space="0" w:color="auto"/>
        <w:bottom w:val="none" w:sz="0" w:space="0" w:color="auto"/>
        <w:right w:val="none" w:sz="0" w:space="0" w:color="auto"/>
      </w:divBdr>
    </w:div>
    <w:div w:id="1076126619">
      <w:bodyDiv w:val="1"/>
      <w:marLeft w:val="0"/>
      <w:marRight w:val="0"/>
      <w:marTop w:val="0"/>
      <w:marBottom w:val="0"/>
      <w:divBdr>
        <w:top w:val="none" w:sz="0" w:space="0" w:color="auto"/>
        <w:left w:val="none" w:sz="0" w:space="0" w:color="auto"/>
        <w:bottom w:val="none" w:sz="0" w:space="0" w:color="auto"/>
        <w:right w:val="none" w:sz="0" w:space="0" w:color="auto"/>
      </w:divBdr>
    </w:div>
    <w:div w:id="1148782369">
      <w:bodyDiv w:val="1"/>
      <w:marLeft w:val="0"/>
      <w:marRight w:val="0"/>
      <w:marTop w:val="0"/>
      <w:marBottom w:val="0"/>
      <w:divBdr>
        <w:top w:val="none" w:sz="0" w:space="0" w:color="auto"/>
        <w:left w:val="none" w:sz="0" w:space="0" w:color="auto"/>
        <w:bottom w:val="none" w:sz="0" w:space="0" w:color="auto"/>
        <w:right w:val="none" w:sz="0" w:space="0" w:color="auto"/>
      </w:divBdr>
    </w:div>
    <w:div w:id="1390886693">
      <w:bodyDiv w:val="1"/>
      <w:marLeft w:val="0"/>
      <w:marRight w:val="0"/>
      <w:marTop w:val="0"/>
      <w:marBottom w:val="0"/>
      <w:divBdr>
        <w:top w:val="none" w:sz="0" w:space="0" w:color="auto"/>
        <w:left w:val="none" w:sz="0" w:space="0" w:color="auto"/>
        <w:bottom w:val="none" w:sz="0" w:space="0" w:color="auto"/>
        <w:right w:val="none" w:sz="0" w:space="0" w:color="auto"/>
      </w:divBdr>
    </w:div>
    <w:div w:id="1448618211">
      <w:bodyDiv w:val="1"/>
      <w:marLeft w:val="0"/>
      <w:marRight w:val="0"/>
      <w:marTop w:val="0"/>
      <w:marBottom w:val="0"/>
      <w:divBdr>
        <w:top w:val="none" w:sz="0" w:space="0" w:color="auto"/>
        <w:left w:val="none" w:sz="0" w:space="0" w:color="auto"/>
        <w:bottom w:val="none" w:sz="0" w:space="0" w:color="auto"/>
        <w:right w:val="none" w:sz="0" w:space="0" w:color="auto"/>
      </w:divBdr>
    </w:div>
    <w:div w:id="1683505155">
      <w:bodyDiv w:val="1"/>
      <w:marLeft w:val="0"/>
      <w:marRight w:val="0"/>
      <w:marTop w:val="0"/>
      <w:marBottom w:val="0"/>
      <w:divBdr>
        <w:top w:val="none" w:sz="0" w:space="0" w:color="auto"/>
        <w:left w:val="none" w:sz="0" w:space="0" w:color="auto"/>
        <w:bottom w:val="none" w:sz="0" w:space="0" w:color="auto"/>
        <w:right w:val="none" w:sz="0" w:space="0" w:color="auto"/>
      </w:divBdr>
    </w:div>
    <w:div w:id="1830486193">
      <w:bodyDiv w:val="1"/>
      <w:marLeft w:val="0"/>
      <w:marRight w:val="0"/>
      <w:marTop w:val="0"/>
      <w:marBottom w:val="0"/>
      <w:divBdr>
        <w:top w:val="none" w:sz="0" w:space="0" w:color="auto"/>
        <w:left w:val="none" w:sz="0" w:space="0" w:color="auto"/>
        <w:bottom w:val="none" w:sz="0" w:space="0" w:color="auto"/>
        <w:right w:val="none" w:sz="0" w:space="0" w:color="auto"/>
      </w:divBdr>
    </w:div>
    <w:div w:id="1835872568">
      <w:bodyDiv w:val="1"/>
      <w:marLeft w:val="0"/>
      <w:marRight w:val="0"/>
      <w:marTop w:val="0"/>
      <w:marBottom w:val="0"/>
      <w:divBdr>
        <w:top w:val="none" w:sz="0" w:space="0" w:color="auto"/>
        <w:left w:val="none" w:sz="0" w:space="0" w:color="auto"/>
        <w:bottom w:val="none" w:sz="0" w:space="0" w:color="auto"/>
        <w:right w:val="none" w:sz="0" w:space="0" w:color="auto"/>
      </w:divBdr>
    </w:div>
    <w:div w:id="2010132182">
      <w:bodyDiv w:val="1"/>
      <w:marLeft w:val="0"/>
      <w:marRight w:val="0"/>
      <w:marTop w:val="0"/>
      <w:marBottom w:val="0"/>
      <w:divBdr>
        <w:top w:val="none" w:sz="0" w:space="0" w:color="auto"/>
        <w:left w:val="none" w:sz="0" w:space="0" w:color="auto"/>
        <w:bottom w:val="none" w:sz="0" w:space="0" w:color="auto"/>
        <w:right w:val="none" w:sz="0" w:space="0" w:color="auto"/>
      </w:divBdr>
    </w:div>
    <w:div w:id="202489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DAB8-8422-4E0E-852E-FB482DB1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3116</Words>
  <Characters>17766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Eisenschmid (ZITiS)</cp:lastModifiedBy>
  <cp:revision>7</cp:revision>
  <cp:lastPrinted>1899-12-31T23:00:00Z</cp:lastPrinted>
  <dcterms:created xsi:type="dcterms:W3CDTF">2022-01-19T06:21:00Z</dcterms:created>
  <dcterms:modified xsi:type="dcterms:W3CDTF">2022-01-21T10:00:00Z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s3i220026</vt:lpwstr>
  </property>
  <property fmtid="{D5CDD505-2E9C-101B-9397-08002B2CF9AE}" pid="10" name="Spec#">
    <vt:lpwstr>33.128</vt:lpwstr>
  </property>
  <property fmtid="{D5CDD505-2E9C-101B-9397-08002B2CF9AE}" pid="11" name="Cr#">
    <vt:lpwstr>0304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TransportProtocol to N3GALocation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2022-01-13</vt:lpwstr>
  </property>
  <property fmtid="{D5CDD505-2E9C-101B-9397-08002B2CF9AE}" pid="20" name="Release">
    <vt:lpwstr>Rel-17</vt:lpwstr>
  </property>
</Properties>
</file>